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A71D0D" w:rsidRDefault="00C438C8" w:rsidP="00C438C8">
      <w:pPr>
        <w:pStyle w:val="12"/>
        <w:tabs>
          <w:tab w:val="clear" w:pos="1100"/>
          <w:tab w:val="left" w:pos="567"/>
          <w:tab w:val="left" w:pos="1985"/>
        </w:tabs>
        <w:spacing w:after="120"/>
        <w:ind w:left="7088" w:firstLine="0"/>
        <w:rPr>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A71D0D">
        <w:rPr>
          <w:sz w:val="24"/>
          <w:szCs w:val="24"/>
        </w:rPr>
        <w:t>Приложение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C438C8">
      <w:pPr>
        <w:pStyle w:val="12"/>
        <w:tabs>
          <w:tab w:val="clear" w:pos="1100"/>
          <w:tab w:val="left" w:pos="567"/>
          <w:tab w:val="left" w:pos="1985"/>
        </w:tabs>
        <w:spacing w:after="120"/>
        <w:ind w:left="0" w:firstLine="0"/>
      </w:pPr>
    </w:p>
    <w:p w:rsidR="0026768C" w:rsidRPr="00C438C8" w:rsidRDefault="0026768C" w:rsidP="00C438C8">
      <w:pPr>
        <w:pStyle w:val="12"/>
        <w:tabs>
          <w:tab w:val="clear" w:pos="1100"/>
          <w:tab w:val="left" w:pos="567"/>
          <w:tab w:val="left" w:pos="1985"/>
        </w:tabs>
        <w:spacing w:after="120"/>
        <w:ind w:left="0" w:firstLine="0"/>
        <w:rPr>
          <w:sz w:val="24"/>
          <w:szCs w:val="24"/>
        </w:rPr>
      </w:pPr>
      <w:r w:rsidRPr="00262B42">
        <w:rPr>
          <w:sz w:val="24"/>
          <w:szCs w:val="24"/>
        </w:rPr>
        <w:t>СОДЕРЖАНИЕ</w:t>
      </w:r>
    </w:p>
    <w:p w:rsidR="0026768C" w:rsidRPr="00C438C8" w:rsidRDefault="0026768C" w:rsidP="00C438C8">
      <w:pPr>
        <w:widowControl/>
        <w:tabs>
          <w:tab w:val="left" w:pos="567"/>
          <w:tab w:val="left" w:pos="1985"/>
          <w:tab w:val="right" w:pos="9498"/>
        </w:tabs>
        <w:spacing w:after="120"/>
        <w:ind w:right="34" w:firstLine="0"/>
        <w:rPr>
          <w:bCs/>
          <w:szCs w:val="24"/>
        </w:rPr>
      </w:pPr>
    </w:p>
    <w:p w:rsidR="00B774B2" w:rsidRDefault="004D7536">
      <w:pPr>
        <w:pStyle w:val="12"/>
        <w:rPr>
          <w:rFonts w:asciiTheme="minorHAnsi" w:eastAsiaTheme="minorEastAsia" w:hAnsiTheme="minorHAnsi" w:cstheme="minorBidi"/>
          <w:b w:val="0"/>
          <w:caps w:val="0"/>
          <w:szCs w:val="22"/>
        </w:rPr>
      </w:pPr>
      <w:r w:rsidRPr="00C438C8">
        <w:rPr>
          <w:bCs/>
          <w:sz w:val="24"/>
          <w:szCs w:val="24"/>
        </w:rPr>
        <w:fldChar w:fldCharType="begin"/>
      </w:r>
      <w:r w:rsidRPr="00C438C8">
        <w:rPr>
          <w:bCs/>
          <w:sz w:val="24"/>
          <w:szCs w:val="24"/>
        </w:rPr>
        <w:instrText xml:space="preserve"> TOC \o "1-3" \h \z \u </w:instrText>
      </w:r>
      <w:r w:rsidRPr="00C438C8">
        <w:rPr>
          <w:bCs/>
          <w:sz w:val="24"/>
          <w:szCs w:val="24"/>
        </w:rPr>
        <w:fldChar w:fldCharType="separate"/>
      </w:r>
      <w:hyperlink w:anchor="_Toc220919149" w:history="1">
        <w:r w:rsidR="00B774B2" w:rsidRPr="00617CB4">
          <w:rPr>
            <w:rStyle w:val="ae"/>
          </w:rPr>
          <w:t>III.</w:t>
        </w:r>
        <w:r w:rsidR="00B774B2">
          <w:rPr>
            <w:rFonts w:asciiTheme="minorHAnsi" w:eastAsiaTheme="minorEastAsia" w:hAnsiTheme="minorHAnsi" w:cstheme="minorBidi"/>
            <w:b w:val="0"/>
            <w:caps w:val="0"/>
            <w:szCs w:val="22"/>
          </w:rPr>
          <w:tab/>
        </w:r>
        <w:r w:rsidR="00B774B2" w:rsidRPr="00617CB4">
          <w:rPr>
            <w:rStyle w:val="ae"/>
          </w:rPr>
          <w:t>Образцы основных форм документов, включаемых в Заявку</w:t>
        </w:r>
        <w:r w:rsidR="00B774B2">
          <w:rPr>
            <w:webHidden/>
          </w:rPr>
          <w:tab/>
        </w:r>
        <w:r w:rsidR="00B774B2">
          <w:rPr>
            <w:webHidden/>
          </w:rPr>
          <w:fldChar w:fldCharType="begin"/>
        </w:r>
        <w:r w:rsidR="00B774B2">
          <w:rPr>
            <w:webHidden/>
          </w:rPr>
          <w:instrText xml:space="preserve"> PAGEREF _Toc220919149 \h </w:instrText>
        </w:r>
        <w:r w:rsidR="00B774B2">
          <w:rPr>
            <w:webHidden/>
          </w:rPr>
        </w:r>
        <w:r w:rsidR="00B774B2">
          <w:rPr>
            <w:webHidden/>
          </w:rPr>
          <w:fldChar w:fldCharType="separate"/>
        </w:r>
        <w:r w:rsidR="00B774B2">
          <w:rPr>
            <w:webHidden/>
          </w:rPr>
          <w:t>2</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50" w:history="1">
        <w:r w:rsidR="00B774B2" w:rsidRPr="00617CB4">
          <w:rPr>
            <w:rStyle w:val="ae"/>
            <w:i/>
            <w:shd w:val="clear" w:color="auto" w:fill="FFFF99"/>
          </w:rPr>
          <w:t>ДОКУМЕНТЫ ПЕРВОЙ ЧАСТИ ЗАЯВКИ</w:t>
        </w:r>
        <w:r w:rsidR="00B774B2">
          <w:rPr>
            <w:webHidden/>
          </w:rPr>
          <w:tab/>
        </w:r>
        <w:r w:rsidR="00B774B2">
          <w:rPr>
            <w:webHidden/>
          </w:rPr>
          <w:fldChar w:fldCharType="begin"/>
        </w:r>
        <w:r w:rsidR="00B774B2">
          <w:rPr>
            <w:webHidden/>
          </w:rPr>
          <w:instrText xml:space="preserve"> PAGEREF _Toc220919150 \h </w:instrText>
        </w:r>
        <w:r w:rsidR="00B774B2">
          <w:rPr>
            <w:webHidden/>
          </w:rPr>
        </w:r>
        <w:r w:rsidR="00B774B2">
          <w:rPr>
            <w:webHidden/>
          </w:rPr>
          <w:fldChar w:fldCharType="separate"/>
        </w:r>
        <w:r w:rsidR="00B774B2">
          <w:rPr>
            <w:webHidden/>
          </w:rPr>
          <w:t>2</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51" w:history="1">
        <w:r w:rsidR="00B774B2" w:rsidRPr="00617CB4">
          <w:rPr>
            <w:rStyle w:val="ae"/>
          </w:rPr>
          <w:t>1.1.</w:t>
        </w:r>
        <w:r w:rsidR="00B774B2">
          <w:rPr>
            <w:rFonts w:asciiTheme="minorHAnsi" w:eastAsiaTheme="minorEastAsia" w:hAnsiTheme="minorHAnsi" w:cstheme="minorBidi"/>
            <w:b w:val="0"/>
            <w:bCs w:val="0"/>
            <w:sz w:val="22"/>
            <w:szCs w:val="22"/>
          </w:rPr>
          <w:tab/>
        </w:r>
        <w:r w:rsidR="00B774B2" w:rsidRPr="00617CB4">
          <w:rPr>
            <w:rStyle w:val="ae"/>
          </w:rPr>
          <w:t>Предложение в отношении предмета закупки (форма 1)</w:t>
        </w:r>
        <w:r w:rsidR="00B774B2">
          <w:rPr>
            <w:webHidden/>
          </w:rPr>
          <w:tab/>
        </w:r>
        <w:r w:rsidR="00B774B2">
          <w:rPr>
            <w:webHidden/>
          </w:rPr>
          <w:fldChar w:fldCharType="begin"/>
        </w:r>
        <w:r w:rsidR="00B774B2">
          <w:rPr>
            <w:webHidden/>
          </w:rPr>
          <w:instrText xml:space="preserve"> PAGEREF _Toc220919151 \h </w:instrText>
        </w:r>
        <w:r w:rsidR="00B774B2">
          <w:rPr>
            <w:webHidden/>
          </w:rPr>
        </w:r>
        <w:r w:rsidR="00B774B2">
          <w:rPr>
            <w:webHidden/>
          </w:rPr>
          <w:fldChar w:fldCharType="separate"/>
        </w:r>
        <w:r w:rsidR="00B774B2">
          <w:rPr>
            <w:webHidden/>
          </w:rPr>
          <w:t>2</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52" w:history="1">
        <w:r w:rsidR="00B774B2" w:rsidRPr="00617CB4">
          <w:rPr>
            <w:rStyle w:val="ae"/>
          </w:rPr>
          <w:t>1.1.1.</w:t>
        </w:r>
        <w:r w:rsidR="00B774B2">
          <w:rPr>
            <w:rFonts w:asciiTheme="minorHAnsi" w:eastAsiaTheme="minorEastAsia" w:hAnsiTheme="minorHAnsi" w:cstheme="minorBidi"/>
            <w:bCs w:val="0"/>
            <w:iCs w:val="0"/>
            <w:sz w:val="22"/>
            <w:szCs w:val="22"/>
          </w:rPr>
          <w:tab/>
        </w:r>
        <w:r w:rsidR="00B774B2" w:rsidRPr="00617CB4">
          <w:rPr>
            <w:rStyle w:val="ae"/>
          </w:rPr>
          <w:t>Форма предложения в отношении предмета закупки</w:t>
        </w:r>
        <w:r w:rsidR="00B774B2">
          <w:rPr>
            <w:webHidden/>
          </w:rPr>
          <w:tab/>
        </w:r>
        <w:r w:rsidR="00B774B2">
          <w:rPr>
            <w:webHidden/>
          </w:rPr>
          <w:fldChar w:fldCharType="begin"/>
        </w:r>
        <w:r w:rsidR="00B774B2">
          <w:rPr>
            <w:webHidden/>
          </w:rPr>
          <w:instrText xml:space="preserve"> PAGEREF _Toc220919152 \h </w:instrText>
        </w:r>
        <w:r w:rsidR="00B774B2">
          <w:rPr>
            <w:webHidden/>
          </w:rPr>
        </w:r>
        <w:r w:rsidR="00B774B2">
          <w:rPr>
            <w:webHidden/>
          </w:rPr>
          <w:fldChar w:fldCharType="separate"/>
        </w:r>
        <w:r w:rsidR="00B774B2">
          <w:rPr>
            <w:webHidden/>
          </w:rPr>
          <w:t>2</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53" w:history="1">
        <w:r w:rsidR="00B774B2" w:rsidRPr="00617CB4">
          <w:rPr>
            <w:rStyle w:val="ae"/>
          </w:rPr>
          <w:t>1.1.2.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_Toc220919153 \h </w:instrText>
        </w:r>
        <w:r w:rsidR="00B774B2">
          <w:rPr>
            <w:webHidden/>
          </w:rPr>
        </w:r>
        <w:r w:rsidR="00B774B2">
          <w:rPr>
            <w:webHidden/>
          </w:rPr>
          <w:fldChar w:fldCharType="separate"/>
        </w:r>
        <w:r w:rsidR="00B774B2">
          <w:rPr>
            <w:webHidden/>
          </w:rPr>
          <w:t>3</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54" w:history="1">
        <w:r w:rsidR="00B774B2" w:rsidRPr="00617CB4">
          <w:rPr>
            <w:rStyle w:val="ae"/>
            <w:i/>
            <w:shd w:val="clear" w:color="auto" w:fill="FFFF99"/>
          </w:rPr>
          <w:t>ДОКУМЕНТЫ ЦЕНОВОЙ ЧАСТИ ЗАЯВКИ</w:t>
        </w:r>
        <w:r w:rsidR="00B774B2">
          <w:rPr>
            <w:webHidden/>
          </w:rPr>
          <w:tab/>
        </w:r>
        <w:r w:rsidR="00B774B2">
          <w:rPr>
            <w:webHidden/>
          </w:rPr>
          <w:fldChar w:fldCharType="begin"/>
        </w:r>
        <w:r w:rsidR="00B774B2">
          <w:rPr>
            <w:webHidden/>
          </w:rPr>
          <w:instrText xml:space="preserve"> PAGEREF _Toc220919154 \h </w:instrText>
        </w:r>
        <w:r w:rsidR="00B774B2">
          <w:rPr>
            <w:webHidden/>
          </w:rPr>
        </w:r>
        <w:r w:rsidR="00B774B2">
          <w:rPr>
            <w:webHidden/>
          </w:rPr>
          <w:fldChar w:fldCharType="separate"/>
        </w:r>
        <w:r w:rsidR="00B774B2">
          <w:rPr>
            <w:webHidden/>
          </w:rPr>
          <w:t>4</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55" w:history="1">
        <w:r w:rsidR="00B774B2" w:rsidRPr="00617CB4">
          <w:rPr>
            <w:rStyle w:val="ae"/>
          </w:rPr>
          <w:t>1.2.</w:t>
        </w:r>
        <w:r w:rsidR="00B774B2">
          <w:rPr>
            <w:rFonts w:asciiTheme="minorHAnsi" w:eastAsiaTheme="minorEastAsia" w:hAnsiTheme="minorHAnsi" w:cstheme="minorBidi"/>
            <w:b w:val="0"/>
            <w:bCs w:val="0"/>
            <w:sz w:val="22"/>
            <w:szCs w:val="22"/>
          </w:rPr>
          <w:tab/>
        </w:r>
        <w:r w:rsidR="00B774B2" w:rsidRPr="00617CB4">
          <w:rPr>
            <w:rStyle w:val="ae"/>
          </w:rPr>
          <w:t>Сводная таблица стоимости услуг (форма 2)</w:t>
        </w:r>
        <w:r w:rsidR="00B774B2">
          <w:rPr>
            <w:webHidden/>
          </w:rPr>
          <w:tab/>
        </w:r>
        <w:r w:rsidR="00B774B2">
          <w:rPr>
            <w:webHidden/>
          </w:rPr>
          <w:fldChar w:fldCharType="begin"/>
        </w:r>
        <w:r w:rsidR="00B774B2">
          <w:rPr>
            <w:webHidden/>
          </w:rPr>
          <w:instrText xml:space="preserve"> PAGEREF _Toc220919155 \h </w:instrText>
        </w:r>
        <w:r w:rsidR="00B774B2">
          <w:rPr>
            <w:webHidden/>
          </w:rPr>
        </w:r>
        <w:r w:rsidR="00B774B2">
          <w:rPr>
            <w:webHidden/>
          </w:rPr>
          <w:fldChar w:fldCharType="separate"/>
        </w:r>
        <w:r w:rsidR="00B774B2">
          <w:rPr>
            <w:webHidden/>
          </w:rPr>
          <w:t>4</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56" w:history="1">
        <w:r w:rsidR="00B774B2" w:rsidRPr="00617CB4">
          <w:rPr>
            <w:rStyle w:val="ae"/>
          </w:rPr>
          <w:t>1.2.1.</w:t>
        </w:r>
        <w:r w:rsidR="00B774B2">
          <w:rPr>
            <w:rFonts w:asciiTheme="minorHAnsi" w:eastAsiaTheme="minorEastAsia" w:hAnsiTheme="minorHAnsi" w:cstheme="minorBidi"/>
            <w:bCs w:val="0"/>
            <w:iCs w:val="0"/>
            <w:sz w:val="22"/>
            <w:szCs w:val="22"/>
          </w:rPr>
          <w:tab/>
        </w:r>
        <w:r w:rsidR="00B774B2" w:rsidRPr="00617CB4">
          <w:rPr>
            <w:rStyle w:val="ae"/>
          </w:rPr>
          <w:t>Форма Сводной таблицы стоимости услуг</w:t>
        </w:r>
        <w:r w:rsidR="00B774B2">
          <w:rPr>
            <w:webHidden/>
          </w:rPr>
          <w:tab/>
        </w:r>
        <w:r w:rsidR="00B774B2">
          <w:rPr>
            <w:webHidden/>
          </w:rPr>
          <w:fldChar w:fldCharType="begin"/>
        </w:r>
        <w:r w:rsidR="00B774B2">
          <w:rPr>
            <w:webHidden/>
          </w:rPr>
          <w:instrText xml:space="preserve"> PAGEREF _Toc220919156 \h </w:instrText>
        </w:r>
        <w:r w:rsidR="00B774B2">
          <w:rPr>
            <w:webHidden/>
          </w:rPr>
        </w:r>
        <w:r w:rsidR="00B774B2">
          <w:rPr>
            <w:webHidden/>
          </w:rPr>
          <w:fldChar w:fldCharType="separate"/>
        </w:r>
        <w:r w:rsidR="00B774B2">
          <w:rPr>
            <w:webHidden/>
          </w:rPr>
          <w:t>4</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57" w:history="1">
        <w:r w:rsidR="00B774B2" w:rsidRPr="00617CB4">
          <w:rPr>
            <w:rStyle w:val="ae"/>
          </w:rPr>
          <w:t>1.2.2.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_Toc220919157 \h </w:instrText>
        </w:r>
        <w:r w:rsidR="00B774B2">
          <w:rPr>
            <w:webHidden/>
          </w:rPr>
        </w:r>
        <w:r w:rsidR="00B774B2">
          <w:rPr>
            <w:webHidden/>
          </w:rPr>
          <w:fldChar w:fldCharType="separate"/>
        </w:r>
        <w:r w:rsidR="00B774B2">
          <w:rPr>
            <w:webHidden/>
          </w:rPr>
          <w:t>6</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58" w:history="1">
        <w:r w:rsidR="00B774B2" w:rsidRPr="00617CB4">
          <w:rPr>
            <w:rStyle w:val="ae"/>
            <w:i/>
            <w:shd w:val="clear" w:color="auto" w:fill="FFFF99"/>
          </w:rPr>
          <w:t>ДОКУМЕНТЫ ВТОРОЙ ЧАСТИ ЗАЯВКИ</w:t>
        </w:r>
        <w:r w:rsidR="00B774B2">
          <w:rPr>
            <w:webHidden/>
          </w:rPr>
          <w:tab/>
        </w:r>
        <w:r w:rsidR="00B774B2">
          <w:rPr>
            <w:webHidden/>
          </w:rPr>
          <w:fldChar w:fldCharType="begin"/>
        </w:r>
        <w:r w:rsidR="00B774B2">
          <w:rPr>
            <w:webHidden/>
          </w:rPr>
          <w:instrText xml:space="preserve"> PAGEREF _Toc220919158 \h </w:instrText>
        </w:r>
        <w:r w:rsidR="00B774B2">
          <w:rPr>
            <w:webHidden/>
          </w:rPr>
        </w:r>
        <w:r w:rsidR="00B774B2">
          <w:rPr>
            <w:webHidden/>
          </w:rPr>
          <w:fldChar w:fldCharType="separate"/>
        </w:r>
        <w:r w:rsidR="00B774B2">
          <w:rPr>
            <w:webHidden/>
          </w:rPr>
          <w:t>7</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59" w:history="1">
        <w:r w:rsidR="00B774B2" w:rsidRPr="00617CB4">
          <w:rPr>
            <w:rStyle w:val="ae"/>
          </w:rPr>
          <w:t>1.3.</w:t>
        </w:r>
        <w:r w:rsidR="00B774B2">
          <w:rPr>
            <w:rFonts w:asciiTheme="minorHAnsi" w:eastAsiaTheme="minorEastAsia" w:hAnsiTheme="minorHAnsi" w:cstheme="minorBidi"/>
            <w:b w:val="0"/>
            <w:bCs w:val="0"/>
            <w:sz w:val="22"/>
            <w:szCs w:val="22"/>
          </w:rPr>
          <w:tab/>
        </w:r>
        <w:r w:rsidR="00B774B2" w:rsidRPr="00617CB4">
          <w:rPr>
            <w:rStyle w:val="ae"/>
          </w:rPr>
          <w:t>Анкета (форма 3)</w:t>
        </w:r>
        <w:r w:rsidR="00B774B2">
          <w:rPr>
            <w:webHidden/>
          </w:rPr>
          <w:tab/>
        </w:r>
        <w:r w:rsidR="00B774B2">
          <w:rPr>
            <w:webHidden/>
          </w:rPr>
          <w:fldChar w:fldCharType="begin"/>
        </w:r>
        <w:r w:rsidR="00B774B2">
          <w:rPr>
            <w:webHidden/>
          </w:rPr>
          <w:instrText xml:space="preserve"> PAGEREF _Toc220919159 \h </w:instrText>
        </w:r>
        <w:r w:rsidR="00B774B2">
          <w:rPr>
            <w:webHidden/>
          </w:rPr>
        </w:r>
        <w:r w:rsidR="00B774B2">
          <w:rPr>
            <w:webHidden/>
          </w:rPr>
          <w:fldChar w:fldCharType="separate"/>
        </w:r>
        <w:r w:rsidR="00B774B2">
          <w:rPr>
            <w:webHidden/>
          </w:rPr>
          <w:t>7</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60" w:history="1">
        <w:r w:rsidR="00B774B2" w:rsidRPr="00617CB4">
          <w:rPr>
            <w:rStyle w:val="ae"/>
          </w:rPr>
          <w:t>1.3.1.</w:t>
        </w:r>
        <w:r w:rsidR="00B774B2">
          <w:rPr>
            <w:rFonts w:asciiTheme="minorHAnsi" w:eastAsiaTheme="minorEastAsia" w:hAnsiTheme="minorHAnsi" w:cstheme="minorBidi"/>
            <w:bCs w:val="0"/>
            <w:iCs w:val="0"/>
            <w:sz w:val="22"/>
            <w:szCs w:val="22"/>
          </w:rPr>
          <w:tab/>
        </w:r>
        <w:r w:rsidR="00B774B2" w:rsidRPr="00617CB4">
          <w:rPr>
            <w:rStyle w:val="ae"/>
          </w:rPr>
          <w:t>Форма Анкеты Участника</w:t>
        </w:r>
        <w:r w:rsidR="00B774B2">
          <w:rPr>
            <w:webHidden/>
          </w:rPr>
          <w:tab/>
        </w:r>
        <w:r w:rsidR="00B774B2">
          <w:rPr>
            <w:webHidden/>
          </w:rPr>
          <w:fldChar w:fldCharType="begin"/>
        </w:r>
        <w:r w:rsidR="00B774B2">
          <w:rPr>
            <w:webHidden/>
          </w:rPr>
          <w:instrText xml:space="preserve"> PAGEREF _Toc220919160 \h </w:instrText>
        </w:r>
        <w:r w:rsidR="00B774B2">
          <w:rPr>
            <w:webHidden/>
          </w:rPr>
        </w:r>
        <w:r w:rsidR="00B774B2">
          <w:rPr>
            <w:webHidden/>
          </w:rPr>
          <w:fldChar w:fldCharType="separate"/>
        </w:r>
        <w:r w:rsidR="00B774B2">
          <w:rPr>
            <w:webHidden/>
          </w:rPr>
          <w:t>7</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61" w:history="1">
        <w:r w:rsidR="00B774B2" w:rsidRPr="00617CB4">
          <w:rPr>
            <w:rStyle w:val="ae"/>
          </w:rPr>
          <w:t>1.3.2.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_Toc220919161 \h </w:instrText>
        </w:r>
        <w:r w:rsidR="00B774B2">
          <w:rPr>
            <w:webHidden/>
          </w:rPr>
        </w:r>
        <w:r w:rsidR="00B774B2">
          <w:rPr>
            <w:webHidden/>
          </w:rPr>
          <w:fldChar w:fldCharType="separate"/>
        </w:r>
        <w:r w:rsidR="00B774B2">
          <w:rPr>
            <w:webHidden/>
          </w:rPr>
          <w:t>8</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62" w:history="1">
        <w:r w:rsidR="00B774B2" w:rsidRPr="00617CB4">
          <w:rPr>
            <w:rStyle w:val="ae"/>
            <w:highlight w:val="magenta"/>
          </w:rPr>
          <w:t>1.4.</w:t>
        </w:r>
        <w:r w:rsidR="00B774B2">
          <w:rPr>
            <w:rFonts w:asciiTheme="minorHAnsi" w:eastAsiaTheme="minorEastAsia" w:hAnsiTheme="minorHAnsi" w:cstheme="minorBidi"/>
            <w:b w:val="0"/>
            <w:bCs w:val="0"/>
            <w:sz w:val="22"/>
            <w:szCs w:val="22"/>
          </w:rPr>
          <w:tab/>
        </w:r>
        <w:r w:rsidR="00B774B2" w:rsidRPr="00617CB4">
          <w:rPr>
            <w:rStyle w:val="ae"/>
            <w:highlight w:val="magenta"/>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4)</w:t>
        </w:r>
        <w:r w:rsidR="00B774B2">
          <w:rPr>
            <w:webHidden/>
          </w:rPr>
          <w:tab/>
        </w:r>
        <w:r w:rsidR="00B774B2">
          <w:rPr>
            <w:webHidden/>
          </w:rPr>
          <w:fldChar w:fldCharType="begin"/>
        </w:r>
        <w:r w:rsidR="00B774B2">
          <w:rPr>
            <w:webHidden/>
          </w:rPr>
          <w:instrText xml:space="preserve"> PAGEREF _Toc220919162 \h </w:instrText>
        </w:r>
        <w:r w:rsidR="00B774B2">
          <w:rPr>
            <w:webHidden/>
          </w:rPr>
        </w:r>
        <w:r w:rsidR="00B774B2">
          <w:rPr>
            <w:webHidden/>
          </w:rPr>
          <w:fldChar w:fldCharType="separate"/>
        </w:r>
        <w:r w:rsidR="00B774B2">
          <w:rPr>
            <w:webHidden/>
          </w:rPr>
          <w:t>9</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63" w:history="1">
        <w:r w:rsidR="00B774B2" w:rsidRPr="00617CB4">
          <w:rPr>
            <w:rStyle w:val="ae"/>
            <w:highlight w:val="magenta"/>
          </w:rPr>
          <w:t>1.4.1.</w:t>
        </w:r>
        <w:r w:rsidR="00B774B2">
          <w:rPr>
            <w:rFonts w:asciiTheme="minorHAnsi" w:eastAsiaTheme="minorEastAsia" w:hAnsiTheme="minorHAnsi" w:cstheme="minorBidi"/>
            <w:bCs w:val="0"/>
            <w:iCs w:val="0"/>
            <w:sz w:val="22"/>
            <w:szCs w:val="22"/>
          </w:rPr>
          <w:tab/>
        </w:r>
        <w:r w:rsidR="00B774B2" w:rsidRPr="00617CB4">
          <w:rPr>
            <w:rStyle w:val="ae"/>
            <w:highlight w:val="magenta"/>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sidR="00B774B2">
          <w:rPr>
            <w:webHidden/>
          </w:rPr>
          <w:tab/>
        </w:r>
        <w:r w:rsidR="00B774B2">
          <w:rPr>
            <w:webHidden/>
          </w:rPr>
          <w:fldChar w:fldCharType="begin"/>
        </w:r>
        <w:r w:rsidR="00B774B2">
          <w:rPr>
            <w:webHidden/>
          </w:rPr>
          <w:instrText xml:space="preserve"> PAGEREF _Toc220919163 \h </w:instrText>
        </w:r>
        <w:r w:rsidR="00B774B2">
          <w:rPr>
            <w:webHidden/>
          </w:rPr>
        </w:r>
        <w:r w:rsidR="00B774B2">
          <w:rPr>
            <w:webHidden/>
          </w:rPr>
          <w:fldChar w:fldCharType="separate"/>
        </w:r>
        <w:r w:rsidR="00B774B2">
          <w:rPr>
            <w:webHidden/>
          </w:rPr>
          <w:t>9</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64" w:history="1">
        <w:r w:rsidR="00B774B2" w:rsidRPr="00617CB4">
          <w:rPr>
            <w:rStyle w:val="ae"/>
            <w:highlight w:val="magenta"/>
          </w:rPr>
          <w:t>1.4.2.</w:t>
        </w:r>
        <w:r w:rsidR="00B774B2">
          <w:rPr>
            <w:rFonts w:asciiTheme="minorHAnsi" w:eastAsiaTheme="minorEastAsia" w:hAnsiTheme="minorHAnsi" w:cstheme="minorBidi"/>
            <w:bCs w:val="0"/>
            <w:iCs w:val="0"/>
            <w:sz w:val="22"/>
            <w:szCs w:val="22"/>
          </w:rPr>
          <w:tab/>
        </w:r>
        <w:r w:rsidR="00B774B2" w:rsidRPr="00617CB4">
          <w:rPr>
            <w:rStyle w:val="ae"/>
            <w:highlight w:val="magenta"/>
          </w:rPr>
          <w:t>Инструкции по заполнению</w:t>
        </w:r>
        <w:r w:rsidR="00B774B2">
          <w:rPr>
            <w:webHidden/>
          </w:rPr>
          <w:tab/>
        </w:r>
        <w:r w:rsidR="00B774B2">
          <w:rPr>
            <w:webHidden/>
          </w:rPr>
          <w:fldChar w:fldCharType="begin"/>
        </w:r>
        <w:r w:rsidR="00B774B2">
          <w:rPr>
            <w:webHidden/>
          </w:rPr>
          <w:instrText xml:space="preserve"> PAGEREF _Toc220919164 \h </w:instrText>
        </w:r>
        <w:r w:rsidR="00B774B2">
          <w:rPr>
            <w:webHidden/>
          </w:rPr>
        </w:r>
        <w:r w:rsidR="00B774B2">
          <w:rPr>
            <w:webHidden/>
          </w:rPr>
          <w:fldChar w:fldCharType="separate"/>
        </w:r>
        <w:r w:rsidR="00B774B2">
          <w:rPr>
            <w:webHidden/>
          </w:rPr>
          <w:t>10</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65" w:history="1">
        <w:r w:rsidR="00B774B2" w:rsidRPr="00617CB4">
          <w:rPr>
            <w:rStyle w:val="ae"/>
            <w:i/>
            <w:shd w:val="clear" w:color="auto" w:fill="FFFF99"/>
          </w:rPr>
          <w:t>ДОКУМЕНТЫ ДЛЯ ПРОВЕДЕНИЯ ОЦЕНОЧНОЙ СТАДИИ</w:t>
        </w:r>
        <w:r w:rsidR="00B774B2">
          <w:rPr>
            <w:webHidden/>
          </w:rPr>
          <w:tab/>
        </w:r>
        <w:r w:rsidR="00B774B2">
          <w:rPr>
            <w:webHidden/>
          </w:rPr>
          <w:fldChar w:fldCharType="begin"/>
        </w:r>
        <w:r w:rsidR="00B774B2">
          <w:rPr>
            <w:webHidden/>
          </w:rPr>
          <w:instrText xml:space="preserve"> PAGEREF _Toc220919165 \h </w:instrText>
        </w:r>
        <w:r w:rsidR="00B774B2">
          <w:rPr>
            <w:webHidden/>
          </w:rPr>
        </w:r>
        <w:r w:rsidR="00B774B2">
          <w:rPr>
            <w:webHidden/>
          </w:rPr>
          <w:fldChar w:fldCharType="separate"/>
        </w:r>
        <w:r w:rsidR="00B774B2">
          <w:rPr>
            <w:webHidden/>
          </w:rPr>
          <w:t>11</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66" w:history="1">
        <w:r w:rsidR="00B774B2" w:rsidRPr="00617CB4">
          <w:rPr>
            <w:rStyle w:val="ae"/>
          </w:rPr>
          <w:t>1.5.</w:t>
        </w:r>
        <w:r w:rsidR="00B774B2">
          <w:rPr>
            <w:rFonts w:asciiTheme="minorHAnsi" w:eastAsiaTheme="minorEastAsia" w:hAnsiTheme="minorHAnsi" w:cstheme="minorBidi"/>
            <w:b w:val="0"/>
            <w:bCs w:val="0"/>
            <w:sz w:val="22"/>
            <w:szCs w:val="22"/>
          </w:rPr>
          <w:tab/>
        </w:r>
        <w:r w:rsidR="00B774B2" w:rsidRPr="00617CB4">
          <w:rPr>
            <w:rStyle w:val="ae"/>
          </w:rPr>
          <w:t>Справка о перечне и годовых объемах выполнения аналогичных договоров (форма 5)</w:t>
        </w:r>
        <w:r w:rsidR="00B774B2">
          <w:rPr>
            <w:webHidden/>
          </w:rPr>
          <w:tab/>
        </w:r>
        <w:r w:rsidR="00B774B2">
          <w:rPr>
            <w:webHidden/>
          </w:rPr>
          <w:fldChar w:fldCharType="begin"/>
        </w:r>
        <w:r w:rsidR="00B774B2">
          <w:rPr>
            <w:webHidden/>
          </w:rPr>
          <w:instrText xml:space="preserve"> PAGEREF _Toc220919166 \h </w:instrText>
        </w:r>
        <w:r w:rsidR="00B774B2">
          <w:rPr>
            <w:webHidden/>
          </w:rPr>
        </w:r>
        <w:r w:rsidR="00B774B2">
          <w:rPr>
            <w:webHidden/>
          </w:rPr>
          <w:fldChar w:fldCharType="separate"/>
        </w:r>
        <w:r w:rsidR="00B774B2">
          <w:rPr>
            <w:webHidden/>
          </w:rPr>
          <w:t>11</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67" w:history="1">
        <w:r w:rsidR="00B774B2" w:rsidRPr="00617CB4">
          <w:rPr>
            <w:rStyle w:val="ae"/>
          </w:rPr>
          <w:t>1.5.1.</w:t>
        </w:r>
        <w:r w:rsidR="00B774B2">
          <w:rPr>
            <w:rFonts w:asciiTheme="minorHAnsi" w:eastAsiaTheme="minorEastAsia" w:hAnsiTheme="minorHAnsi" w:cstheme="minorBidi"/>
            <w:bCs w:val="0"/>
            <w:iCs w:val="0"/>
            <w:sz w:val="22"/>
            <w:szCs w:val="22"/>
          </w:rPr>
          <w:tab/>
        </w:r>
        <w:r w:rsidR="00B774B2" w:rsidRPr="00617CB4">
          <w:rPr>
            <w:rStyle w:val="ae"/>
          </w:rPr>
          <w:t>Форма Справки о перечне и годовых объемах выполнения аналогичных договоров</w:t>
        </w:r>
        <w:r w:rsidR="00B774B2">
          <w:rPr>
            <w:webHidden/>
          </w:rPr>
          <w:tab/>
        </w:r>
        <w:r w:rsidR="00B774B2">
          <w:rPr>
            <w:webHidden/>
          </w:rPr>
          <w:fldChar w:fldCharType="begin"/>
        </w:r>
        <w:r w:rsidR="00B774B2">
          <w:rPr>
            <w:webHidden/>
          </w:rPr>
          <w:instrText xml:space="preserve"> PAGEREF _Toc220919167 \h </w:instrText>
        </w:r>
        <w:r w:rsidR="00B774B2">
          <w:rPr>
            <w:webHidden/>
          </w:rPr>
        </w:r>
        <w:r w:rsidR="00B774B2">
          <w:rPr>
            <w:webHidden/>
          </w:rPr>
          <w:fldChar w:fldCharType="separate"/>
        </w:r>
        <w:r w:rsidR="00B774B2">
          <w:rPr>
            <w:webHidden/>
          </w:rPr>
          <w:t>11</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68" w:history="1">
        <w:r w:rsidR="00B774B2" w:rsidRPr="00617CB4">
          <w:rPr>
            <w:rStyle w:val="ae"/>
          </w:rPr>
          <w:t>1.5.2.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_Toc220919168 \h </w:instrText>
        </w:r>
        <w:r w:rsidR="00B774B2">
          <w:rPr>
            <w:webHidden/>
          </w:rPr>
        </w:r>
        <w:r w:rsidR="00B774B2">
          <w:rPr>
            <w:webHidden/>
          </w:rPr>
          <w:fldChar w:fldCharType="separate"/>
        </w:r>
        <w:r w:rsidR="00B774B2">
          <w:rPr>
            <w:webHidden/>
          </w:rPr>
          <w:t>12</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69" w:history="1">
        <w:r w:rsidR="00B774B2" w:rsidRPr="00617CB4">
          <w:rPr>
            <w:rStyle w:val="ae"/>
          </w:rPr>
          <w:t>1.6.</w:t>
        </w:r>
        <w:r w:rsidR="00B774B2">
          <w:rPr>
            <w:rFonts w:asciiTheme="minorHAnsi" w:eastAsiaTheme="minorEastAsia" w:hAnsiTheme="minorHAnsi" w:cstheme="minorBidi"/>
            <w:b w:val="0"/>
            <w:bCs w:val="0"/>
            <w:sz w:val="22"/>
            <w:szCs w:val="22"/>
          </w:rPr>
          <w:tab/>
        </w:r>
        <w:r w:rsidR="00B774B2" w:rsidRPr="00617CB4">
          <w:rPr>
            <w:rStyle w:val="ae"/>
          </w:rPr>
          <w:t>Справка о материально-технических ресурсах (форма 8)</w:t>
        </w:r>
        <w:r w:rsidR="00B774B2">
          <w:rPr>
            <w:webHidden/>
          </w:rPr>
          <w:tab/>
        </w:r>
        <w:r w:rsidR="00B774B2">
          <w:rPr>
            <w:webHidden/>
          </w:rPr>
          <w:fldChar w:fldCharType="begin"/>
        </w:r>
        <w:r w:rsidR="00B774B2">
          <w:rPr>
            <w:webHidden/>
          </w:rPr>
          <w:instrText xml:space="preserve"> PAGEREF _Toc220919169 \h </w:instrText>
        </w:r>
        <w:r w:rsidR="00B774B2">
          <w:rPr>
            <w:webHidden/>
          </w:rPr>
        </w:r>
        <w:r w:rsidR="00B774B2">
          <w:rPr>
            <w:webHidden/>
          </w:rPr>
          <w:fldChar w:fldCharType="separate"/>
        </w:r>
        <w:r w:rsidR="00B774B2">
          <w:rPr>
            <w:webHidden/>
          </w:rPr>
          <w:t>13</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70" w:history="1">
        <w:r w:rsidR="00B774B2" w:rsidRPr="00617CB4">
          <w:rPr>
            <w:rStyle w:val="ae"/>
          </w:rPr>
          <w:t>1.6.1.</w:t>
        </w:r>
        <w:r w:rsidR="00B774B2">
          <w:rPr>
            <w:rFonts w:asciiTheme="minorHAnsi" w:eastAsiaTheme="minorEastAsia" w:hAnsiTheme="minorHAnsi" w:cstheme="minorBidi"/>
            <w:bCs w:val="0"/>
            <w:iCs w:val="0"/>
            <w:sz w:val="22"/>
            <w:szCs w:val="22"/>
          </w:rPr>
          <w:tab/>
        </w:r>
        <w:r w:rsidR="00B774B2" w:rsidRPr="00617CB4">
          <w:rPr>
            <w:rStyle w:val="ae"/>
          </w:rPr>
          <w:t>Форма Справки о материально-технических ресурсах</w:t>
        </w:r>
        <w:r w:rsidR="00B774B2">
          <w:rPr>
            <w:webHidden/>
          </w:rPr>
          <w:tab/>
        </w:r>
        <w:r w:rsidR="00B774B2">
          <w:rPr>
            <w:webHidden/>
          </w:rPr>
          <w:fldChar w:fldCharType="begin"/>
        </w:r>
        <w:r w:rsidR="00B774B2">
          <w:rPr>
            <w:webHidden/>
          </w:rPr>
          <w:instrText xml:space="preserve"> PAGEREF _Toc220919170 \h </w:instrText>
        </w:r>
        <w:r w:rsidR="00B774B2">
          <w:rPr>
            <w:webHidden/>
          </w:rPr>
        </w:r>
        <w:r w:rsidR="00B774B2">
          <w:rPr>
            <w:webHidden/>
          </w:rPr>
          <w:fldChar w:fldCharType="separate"/>
        </w:r>
        <w:r w:rsidR="00B774B2">
          <w:rPr>
            <w:webHidden/>
          </w:rPr>
          <w:t>13</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71" w:history="1">
        <w:r w:rsidR="00B774B2" w:rsidRPr="00617CB4">
          <w:rPr>
            <w:rStyle w:val="ae"/>
          </w:rPr>
          <w:t>1.6.2.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_Toc220919171 \h </w:instrText>
        </w:r>
        <w:r w:rsidR="00B774B2">
          <w:rPr>
            <w:webHidden/>
          </w:rPr>
        </w:r>
        <w:r w:rsidR="00B774B2">
          <w:rPr>
            <w:webHidden/>
          </w:rPr>
          <w:fldChar w:fldCharType="separate"/>
        </w:r>
        <w:r w:rsidR="00B774B2">
          <w:rPr>
            <w:webHidden/>
          </w:rPr>
          <w:t>14</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72" w:history="1">
        <w:r w:rsidR="00B774B2" w:rsidRPr="00617CB4">
          <w:rPr>
            <w:rStyle w:val="ae"/>
          </w:rPr>
          <w:t>1.7.</w:t>
        </w:r>
        <w:r w:rsidR="00B774B2">
          <w:rPr>
            <w:rFonts w:asciiTheme="minorHAnsi" w:eastAsiaTheme="minorEastAsia" w:hAnsiTheme="minorHAnsi" w:cstheme="minorBidi"/>
            <w:b w:val="0"/>
            <w:bCs w:val="0"/>
            <w:sz w:val="22"/>
            <w:szCs w:val="22"/>
          </w:rPr>
          <w:tab/>
        </w:r>
        <w:r w:rsidR="00B774B2" w:rsidRPr="00617CB4">
          <w:rPr>
            <w:rStyle w:val="ae"/>
          </w:rPr>
          <w:t>Справка о кадровых ресурсах (форма 6)</w:t>
        </w:r>
        <w:r w:rsidR="00B774B2">
          <w:rPr>
            <w:webHidden/>
          </w:rPr>
          <w:tab/>
        </w:r>
        <w:r w:rsidR="00B774B2">
          <w:rPr>
            <w:webHidden/>
          </w:rPr>
          <w:fldChar w:fldCharType="begin"/>
        </w:r>
        <w:r w:rsidR="00B774B2">
          <w:rPr>
            <w:webHidden/>
          </w:rPr>
          <w:instrText xml:space="preserve"> PAGEREF _Toc220919172 \h </w:instrText>
        </w:r>
        <w:r w:rsidR="00B774B2">
          <w:rPr>
            <w:webHidden/>
          </w:rPr>
        </w:r>
        <w:r w:rsidR="00B774B2">
          <w:rPr>
            <w:webHidden/>
          </w:rPr>
          <w:fldChar w:fldCharType="separate"/>
        </w:r>
        <w:r w:rsidR="00B774B2">
          <w:rPr>
            <w:webHidden/>
          </w:rPr>
          <w:t>15</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73" w:history="1">
        <w:r w:rsidR="00B774B2" w:rsidRPr="00617CB4">
          <w:rPr>
            <w:rStyle w:val="ae"/>
          </w:rPr>
          <w:t>1.7.1.</w:t>
        </w:r>
        <w:r w:rsidR="00B774B2">
          <w:rPr>
            <w:rFonts w:asciiTheme="minorHAnsi" w:eastAsiaTheme="minorEastAsia" w:hAnsiTheme="minorHAnsi" w:cstheme="minorBidi"/>
            <w:bCs w:val="0"/>
            <w:iCs w:val="0"/>
            <w:sz w:val="22"/>
            <w:szCs w:val="22"/>
          </w:rPr>
          <w:tab/>
        </w:r>
        <w:r w:rsidR="00B774B2" w:rsidRPr="00617CB4">
          <w:rPr>
            <w:rStyle w:val="ae"/>
          </w:rPr>
          <w:t>Форма Справки о кадровых ресурсах</w:t>
        </w:r>
        <w:r w:rsidR="00B774B2">
          <w:rPr>
            <w:webHidden/>
          </w:rPr>
          <w:tab/>
        </w:r>
        <w:r w:rsidR="00B774B2">
          <w:rPr>
            <w:webHidden/>
          </w:rPr>
          <w:fldChar w:fldCharType="begin"/>
        </w:r>
        <w:r w:rsidR="00B774B2">
          <w:rPr>
            <w:webHidden/>
          </w:rPr>
          <w:instrText xml:space="preserve"> PAGEREF _Toc220919173 \h </w:instrText>
        </w:r>
        <w:r w:rsidR="00B774B2">
          <w:rPr>
            <w:webHidden/>
          </w:rPr>
        </w:r>
        <w:r w:rsidR="00B774B2">
          <w:rPr>
            <w:webHidden/>
          </w:rPr>
          <w:fldChar w:fldCharType="separate"/>
        </w:r>
        <w:r w:rsidR="00B774B2">
          <w:rPr>
            <w:webHidden/>
          </w:rPr>
          <w:t>15</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74" w:history="1">
        <w:r w:rsidR="00B774B2" w:rsidRPr="00617CB4">
          <w:rPr>
            <w:rStyle w:val="ae"/>
          </w:rPr>
          <w:t>1.7.2.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_Toc220919174 \h </w:instrText>
        </w:r>
        <w:r w:rsidR="00B774B2">
          <w:rPr>
            <w:webHidden/>
          </w:rPr>
        </w:r>
        <w:r w:rsidR="00B774B2">
          <w:rPr>
            <w:webHidden/>
          </w:rPr>
          <w:fldChar w:fldCharType="separate"/>
        </w:r>
        <w:r w:rsidR="00B774B2">
          <w:rPr>
            <w:webHidden/>
          </w:rPr>
          <w:t>16</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75" w:history="1">
        <w:r w:rsidR="00B774B2" w:rsidRPr="00617CB4">
          <w:rPr>
            <w:rStyle w:val="ae"/>
          </w:rPr>
          <w:t>1.8.</w:t>
        </w:r>
        <w:r w:rsidR="00B774B2">
          <w:rPr>
            <w:rFonts w:asciiTheme="minorHAnsi" w:eastAsiaTheme="minorEastAsia" w:hAnsiTheme="minorHAnsi" w:cstheme="minorBidi"/>
            <w:b w:val="0"/>
            <w:bCs w:val="0"/>
            <w:sz w:val="22"/>
            <w:szCs w:val="22"/>
          </w:rPr>
          <w:tab/>
        </w:r>
        <w:r w:rsidR="00B774B2" w:rsidRPr="00617CB4">
          <w:rPr>
            <w:rStyle w:val="ae"/>
          </w:rPr>
          <w:t>Декларация (Информационное письмо, справка…) (форма 7)</w:t>
        </w:r>
        <w:r w:rsidR="00B774B2">
          <w:rPr>
            <w:webHidden/>
          </w:rPr>
          <w:tab/>
        </w:r>
        <w:r w:rsidR="00B774B2">
          <w:rPr>
            <w:webHidden/>
          </w:rPr>
          <w:fldChar w:fldCharType="begin"/>
        </w:r>
        <w:r w:rsidR="00B774B2">
          <w:rPr>
            <w:webHidden/>
          </w:rPr>
          <w:instrText xml:space="preserve"> PAGEREF _Toc220919175 \h </w:instrText>
        </w:r>
        <w:r w:rsidR="00B774B2">
          <w:rPr>
            <w:webHidden/>
          </w:rPr>
        </w:r>
        <w:r w:rsidR="00B774B2">
          <w:rPr>
            <w:webHidden/>
          </w:rPr>
          <w:fldChar w:fldCharType="separate"/>
        </w:r>
        <w:r w:rsidR="00B774B2">
          <w:rPr>
            <w:webHidden/>
          </w:rPr>
          <w:t>17</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76" w:history="1">
        <w:r w:rsidR="00B774B2" w:rsidRPr="00617CB4">
          <w:rPr>
            <w:rStyle w:val="ae"/>
          </w:rPr>
          <w:t>1.8.1.</w:t>
        </w:r>
        <w:r w:rsidR="00B774B2">
          <w:rPr>
            <w:rFonts w:asciiTheme="minorHAnsi" w:eastAsiaTheme="minorEastAsia" w:hAnsiTheme="minorHAnsi" w:cstheme="minorBidi"/>
            <w:bCs w:val="0"/>
            <w:iCs w:val="0"/>
            <w:sz w:val="22"/>
            <w:szCs w:val="22"/>
          </w:rPr>
          <w:tab/>
        </w:r>
        <w:r w:rsidR="00B774B2" w:rsidRPr="00617CB4">
          <w:rPr>
            <w:rStyle w:val="ae"/>
          </w:rPr>
          <w:t>Форма Декларации (Информационного письма, справки….)</w:t>
        </w:r>
        <w:r w:rsidR="00B774B2">
          <w:rPr>
            <w:webHidden/>
          </w:rPr>
          <w:tab/>
        </w:r>
        <w:r w:rsidR="00B774B2">
          <w:rPr>
            <w:webHidden/>
          </w:rPr>
          <w:fldChar w:fldCharType="begin"/>
        </w:r>
        <w:r w:rsidR="00B774B2">
          <w:rPr>
            <w:webHidden/>
          </w:rPr>
          <w:instrText xml:space="preserve"> PAGEREF _Toc220919176 \h </w:instrText>
        </w:r>
        <w:r w:rsidR="00B774B2">
          <w:rPr>
            <w:webHidden/>
          </w:rPr>
        </w:r>
        <w:r w:rsidR="00B774B2">
          <w:rPr>
            <w:webHidden/>
          </w:rPr>
          <w:fldChar w:fldCharType="separate"/>
        </w:r>
        <w:r w:rsidR="00B774B2">
          <w:rPr>
            <w:webHidden/>
          </w:rPr>
          <w:t>17</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77" w:history="1">
        <w:r w:rsidR="00B774B2" w:rsidRPr="00617CB4">
          <w:rPr>
            <w:rStyle w:val="ae"/>
          </w:rPr>
          <w:t>1.8.2.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_Toc220919177 \h </w:instrText>
        </w:r>
        <w:r w:rsidR="00B774B2">
          <w:rPr>
            <w:webHidden/>
          </w:rPr>
        </w:r>
        <w:r w:rsidR="00B774B2">
          <w:rPr>
            <w:webHidden/>
          </w:rPr>
          <w:fldChar w:fldCharType="separate"/>
        </w:r>
        <w:r w:rsidR="00B774B2">
          <w:rPr>
            <w:webHidden/>
          </w:rPr>
          <w:t>18</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78" w:history="1">
        <w:r w:rsidR="00B774B2" w:rsidRPr="00617CB4">
          <w:rPr>
            <w:rStyle w:val="ae"/>
            <w:i/>
            <w:shd w:val="clear" w:color="auto" w:fill="FFFF99"/>
          </w:rPr>
          <w:t>ФОРМА НЕЗАВИСИМОЙ ГАРАНТИИ</w:t>
        </w:r>
        <w:r w:rsidR="00B774B2">
          <w:rPr>
            <w:webHidden/>
          </w:rPr>
          <w:tab/>
        </w:r>
        <w:r w:rsidR="00B774B2">
          <w:rPr>
            <w:webHidden/>
          </w:rPr>
          <w:fldChar w:fldCharType="begin"/>
        </w:r>
        <w:r w:rsidR="00B774B2">
          <w:rPr>
            <w:webHidden/>
          </w:rPr>
          <w:instrText xml:space="preserve"> PAGEREF _Toc220919178 \h </w:instrText>
        </w:r>
        <w:r w:rsidR="00B774B2">
          <w:rPr>
            <w:webHidden/>
          </w:rPr>
        </w:r>
        <w:r w:rsidR="00B774B2">
          <w:rPr>
            <w:webHidden/>
          </w:rPr>
          <w:fldChar w:fldCharType="separate"/>
        </w:r>
        <w:r w:rsidR="00B774B2">
          <w:rPr>
            <w:webHidden/>
          </w:rPr>
          <w:t>19</w:t>
        </w:r>
        <w:r w:rsidR="00B774B2">
          <w:rPr>
            <w:webHidden/>
          </w:rPr>
          <w:fldChar w:fldCharType="end"/>
        </w:r>
      </w:hyperlink>
    </w:p>
    <w:p w:rsidR="00B774B2" w:rsidRDefault="00483C6D">
      <w:pPr>
        <w:pStyle w:val="20"/>
        <w:rPr>
          <w:rFonts w:asciiTheme="minorHAnsi" w:eastAsiaTheme="minorEastAsia" w:hAnsiTheme="minorHAnsi" w:cstheme="minorBidi"/>
          <w:b w:val="0"/>
          <w:bCs w:val="0"/>
          <w:sz w:val="22"/>
          <w:szCs w:val="22"/>
        </w:rPr>
      </w:pPr>
      <w:hyperlink w:anchor="_Toc220919179" w:history="1">
        <w:r w:rsidR="00B774B2" w:rsidRPr="00617CB4">
          <w:rPr>
            <w:rStyle w:val="ae"/>
          </w:rPr>
          <w:t>1.9.</w:t>
        </w:r>
        <w:r w:rsidR="00B774B2">
          <w:rPr>
            <w:rFonts w:asciiTheme="minorHAnsi" w:eastAsiaTheme="minorEastAsia" w:hAnsiTheme="minorHAnsi" w:cstheme="minorBidi"/>
            <w:b w:val="0"/>
            <w:bCs w:val="0"/>
            <w:sz w:val="22"/>
            <w:szCs w:val="22"/>
          </w:rPr>
          <w:tab/>
        </w:r>
        <w:r w:rsidR="00B774B2" w:rsidRPr="00617CB4">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8)</w:t>
        </w:r>
        <w:r w:rsidR="00B774B2">
          <w:rPr>
            <w:webHidden/>
          </w:rPr>
          <w:tab/>
        </w:r>
        <w:r w:rsidR="00B774B2">
          <w:rPr>
            <w:webHidden/>
          </w:rPr>
          <w:fldChar w:fldCharType="begin"/>
        </w:r>
        <w:r w:rsidR="00B774B2">
          <w:rPr>
            <w:webHidden/>
          </w:rPr>
          <w:instrText xml:space="preserve"> PAGEREF _Toc220919179 \h </w:instrText>
        </w:r>
        <w:r w:rsidR="00B774B2">
          <w:rPr>
            <w:webHidden/>
          </w:rPr>
        </w:r>
        <w:r w:rsidR="00B774B2">
          <w:rPr>
            <w:webHidden/>
          </w:rPr>
          <w:fldChar w:fldCharType="separate"/>
        </w:r>
        <w:r w:rsidR="00B774B2">
          <w:rPr>
            <w:webHidden/>
          </w:rPr>
          <w:t>19</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80" w:history="1">
        <w:r w:rsidR="00B774B2" w:rsidRPr="00617CB4">
          <w:rPr>
            <w:rStyle w:val="ae"/>
          </w:rPr>
          <w:t>1.9.1.</w:t>
        </w:r>
        <w:r w:rsidR="00B774B2">
          <w:rPr>
            <w:rFonts w:asciiTheme="minorHAnsi" w:eastAsiaTheme="minorEastAsia" w:hAnsiTheme="minorHAnsi" w:cstheme="minorBidi"/>
            <w:bCs w:val="0"/>
            <w:iCs w:val="0"/>
            <w:sz w:val="22"/>
            <w:szCs w:val="22"/>
          </w:rPr>
          <w:tab/>
        </w:r>
        <w:r w:rsidR="00B774B2" w:rsidRPr="00617CB4">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00B774B2">
          <w:rPr>
            <w:webHidden/>
          </w:rPr>
          <w:tab/>
        </w:r>
        <w:r w:rsidR="00B774B2">
          <w:rPr>
            <w:webHidden/>
          </w:rPr>
          <w:fldChar w:fldCharType="begin"/>
        </w:r>
        <w:r w:rsidR="00B774B2">
          <w:rPr>
            <w:webHidden/>
          </w:rPr>
          <w:instrText xml:space="preserve"> PAGEREF _Toc220919180 \h </w:instrText>
        </w:r>
        <w:r w:rsidR="00B774B2">
          <w:rPr>
            <w:webHidden/>
          </w:rPr>
        </w:r>
        <w:r w:rsidR="00B774B2">
          <w:rPr>
            <w:webHidden/>
          </w:rPr>
          <w:fldChar w:fldCharType="separate"/>
        </w:r>
        <w:r w:rsidR="00B774B2">
          <w:rPr>
            <w:webHidden/>
          </w:rPr>
          <w:t>19</w:t>
        </w:r>
        <w:r w:rsidR="00B774B2">
          <w:rPr>
            <w:webHidden/>
          </w:rPr>
          <w:fldChar w:fldCharType="end"/>
        </w:r>
      </w:hyperlink>
    </w:p>
    <w:p w:rsidR="00B774B2" w:rsidRDefault="00483C6D">
      <w:pPr>
        <w:pStyle w:val="32"/>
        <w:rPr>
          <w:rFonts w:asciiTheme="minorHAnsi" w:eastAsiaTheme="minorEastAsia" w:hAnsiTheme="minorHAnsi" w:cstheme="minorBidi"/>
          <w:bCs w:val="0"/>
          <w:iCs w:val="0"/>
          <w:sz w:val="22"/>
          <w:szCs w:val="22"/>
        </w:rPr>
      </w:pPr>
      <w:hyperlink w:anchor="_Toc220919181" w:history="1">
        <w:r w:rsidR="00B774B2" w:rsidRPr="00617CB4">
          <w:rPr>
            <w:rStyle w:val="ae"/>
          </w:rPr>
          <w:t>1.9.2.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_Toc220919181 \h </w:instrText>
        </w:r>
        <w:r w:rsidR="00B774B2">
          <w:rPr>
            <w:webHidden/>
          </w:rPr>
        </w:r>
        <w:r w:rsidR="00B774B2">
          <w:rPr>
            <w:webHidden/>
          </w:rPr>
          <w:fldChar w:fldCharType="separate"/>
        </w:r>
        <w:r w:rsidR="00B774B2">
          <w:rPr>
            <w:webHidden/>
          </w:rPr>
          <w:t>23</w:t>
        </w:r>
        <w:r w:rsidR="00B774B2">
          <w:rPr>
            <w:webHidden/>
          </w:rPr>
          <w:fldChar w:fldCharType="end"/>
        </w:r>
      </w:hyperlink>
    </w:p>
    <w:p w:rsidR="00A20F20" w:rsidRPr="00C438C8"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C438C8">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438C8">
        <w:rPr>
          <w:rFonts w:ascii="Times New Roman" w:hAnsi="Times New Roman"/>
          <w:sz w:val="24"/>
          <w:szCs w:val="24"/>
          <w:lang w:val="ru-RU"/>
        </w:rPr>
        <w:t xml:space="preserve"> </w:t>
      </w:r>
      <w:bookmarkStart w:id="16" w:name="ФОРМЫ"/>
      <w:bookmarkEnd w:id="15"/>
    </w:p>
    <w:p w:rsidR="00C438C8" w:rsidRPr="00C438C8" w:rsidRDefault="00C438C8" w:rsidP="00C438C8">
      <w:pPr>
        <w:rPr>
          <w:szCs w:val="24"/>
          <w:lang w:val="x-none" w:eastAsia="x-none"/>
        </w:rPr>
      </w:pPr>
    </w:p>
    <w:p w:rsidR="00C438C8" w:rsidRPr="00C438C8" w:rsidRDefault="00C438C8" w:rsidP="00C438C8">
      <w:pPr>
        <w:rPr>
          <w:szCs w:val="24"/>
          <w:lang w:val="x-none" w:eastAsia="x-none"/>
        </w:rPr>
        <w:sectPr w:rsidR="00C438C8" w:rsidRPr="00C438C8" w:rsidSect="00C438C8">
          <w:footerReference w:type="even" r:id="rId8"/>
          <w:pgSz w:w="11906" w:h="16838" w:code="9"/>
          <w:pgMar w:top="680" w:right="566" w:bottom="539" w:left="1134" w:header="680" w:footer="278" w:gutter="0"/>
          <w:cols w:space="708"/>
          <w:titlePg/>
          <w:docGrid w:linePitch="360"/>
        </w:sectPr>
      </w:pPr>
    </w:p>
    <w:p w:rsidR="007F400D" w:rsidRPr="00C438C8" w:rsidRDefault="00211593" w:rsidP="004622CC">
      <w:pPr>
        <w:pStyle w:val="1"/>
        <w:numPr>
          <w:ilvl w:val="0"/>
          <w:numId w:val="46"/>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220919149"/>
      <w:bookmarkStart w:id="35" w:name="_Toc295386556"/>
      <w:bookmarkStart w:id="36" w:name="_Toc29634189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C438C8">
        <w:rPr>
          <w:rFonts w:ascii="Times New Roman" w:hAnsi="Times New Roman"/>
          <w:caps/>
          <w:sz w:val="24"/>
          <w:szCs w:val="24"/>
        </w:rPr>
        <w:lastRenderedPageBreak/>
        <w:t>Образцы основных форм документов, включаемых в Заявку</w:t>
      </w:r>
      <w:bookmarkEnd w:id="32"/>
      <w:bookmarkEnd w:id="33"/>
      <w:bookmarkEnd w:id="34"/>
    </w:p>
    <w:p w:rsidR="00A20F20" w:rsidRPr="00C438C8" w:rsidRDefault="00A20F20" w:rsidP="00514096">
      <w:pPr>
        <w:tabs>
          <w:tab w:val="left" w:pos="567"/>
          <w:tab w:val="left" w:pos="1985"/>
        </w:tabs>
        <w:ind w:right="34" w:firstLine="0"/>
        <w:rPr>
          <w:szCs w:val="24"/>
          <w:lang w:val="x-none" w:eastAsia="x-none"/>
        </w:rPr>
      </w:pPr>
    </w:p>
    <w:p w:rsidR="003952F4" w:rsidRPr="00B774B2" w:rsidRDefault="00D8740D" w:rsidP="00B774B2">
      <w:pPr>
        <w:pStyle w:val="2"/>
        <w:widowControl w:val="0"/>
        <w:numPr>
          <w:ilvl w:val="0"/>
          <w:numId w:val="0"/>
        </w:numPr>
        <w:tabs>
          <w:tab w:val="left" w:pos="567"/>
          <w:tab w:val="left" w:pos="1700"/>
          <w:tab w:val="left" w:pos="1985"/>
        </w:tabs>
        <w:suppressAutoHyphens/>
        <w:spacing w:before="160" w:after="120" w:line="288" w:lineRule="auto"/>
        <w:ind w:right="34"/>
        <w:rPr>
          <w:sz w:val="24"/>
          <w:szCs w:val="24"/>
          <w:lang w:val="ru-RU"/>
        </w:rPr>
      </w:pPr>
      <w:bookmarkStart w:id="37" w:name="_Toc220919150"/>
      <w:r w:rsidRPr="00B774B2">
        <w:rPr>
          <w:i/>
          <w:sz w:val="24"/>
          <w:szCs w:val="24"/>
          <w:shd w:val="clear" w:color="auto" w:fill="FFFF99"/>
          <w:lang w:eastAsia="ru-RU"/>
        </w:rPr>
        <w:t>ДОКУМЕНТЫ ПЕРВОЙ ЧАСТИ ЗАЯВКИ</w:t>
      </w:r>
      <w:bookmarkStart w:id="38" w:name="_Ref34763774"/>
      <w:bookmarkStart w:id="39" w:name="_Ref89649494"/>
      <w:bookmarkStart w:id="40" w:name="_Toc90385115"/>
      <w:bookmarkStart w:id="41" w:name="_Ref93264992"/>
      <w:bookmarkStart w:id="42" w:name="_Ref93265116"/>
      <w:bookmarkStart w:id="43" w:name="_Toc98253933"/>
      <w:bookmarkStart w:id="44" w:name="_Toc165173859"/>
      <w:bookmarkStart w:id="45" w:name="_Toc423423671"/>
      <w:bookmarkStart w:id="46" w:name="_Ref440361531"/>
      <w:bookmarkStart w:id="47" w:name="_Ref440361610"/>
      <w:bookmarkStart w:id="48" w:name="_Toc441131115"/>
      <w:bookmarkEnd w:id="37"/>
      <w:r w:rsidR="00B774B2">
        <w:rPr>
          <w:sz w:val="24"/>
          <w:szCs w:val="24"/>
          <w:lang w:val="ru-RU"/>
        </w:rPr>
        <w:t xml:space="preserve"> </w:t>
      </w:r>
    </w:p>
    <w:p w:rsidR="008D0061" w:rsidRPr="00B774B2" w:rsidRDefault="008C5FC9" w:rsidP="004622CC">
      <w:pPr>
        <w:pStyle w:val="2"/>
        <w:widowControl w:val="0"/>
        <w:numPr>
          <w:ilvl w:val="1"/>
          <w:numId w:val="3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49" w:name="_Ref3884545"/>
      <w:bookmarkStart w:id="50" w:name="_Ref3884577"/>
      <w:bookmarkStart w:id="51" w:name="_Ref3889590"/>
      <w:bookmarkStart w:id="52" w:name="_Toc220919151"/>
      <w:r w:rsidRPr="00B774B2">
        <w:rPr>
          <w:bCs/>
          <w:sz w:val="24"/>
          <w:szCs w:val="24"/>
        </w:rPr>
        <w:t>Предложение в отношении предмета закупки</w:t>
      </w:r>
      <w:r w:rsidRPr="00B774B2">
        <w:rPr>
          <w:sz w:val="24"/>
          <w:szCs w:val="24"/>
          <w:lang w:val="ru-RU"/>
        </w:rPr>
        <w:t xml:space="preserve"> </w:t>
      </w:r>
      <w:r w:rsidR="008D0061" w:rsidRPr="00B774B2">
        <w:rPr>
          <w:sz w:val="24"/>
          <w:szCs w:val="24"/>
          <w:lang w:val="ru-RU"/>
        </w:rPr>
        <w:t>(форма 1)</w:t>
      </w:r>
      <w:bookmarkEnd w:id="49"/>
      <w:bookmarkEnd w:id="50"/>
      <w:bookmarkEnd w:id="51"/>
      <w:bookmarkEnd w:id="52"/>
    </w:p>
    <w:p w:rsidR="008D0061" w:rsidRPr="00B774B2" w:rsidRDefault="008D0061" w:rsidP="00514096">
      <w:pPr>
        <w:tabs>
          <w:tab w:val="left" w:pos="567"/>
          <w:tab w:val="left" w:pos="1985"/>
        </w:tabs>
        <w:ind w:right="34" w:firstLine="0"/>
        <w:rPr>
          <w:b/>
          <w:szCs w:val="24"/>
        </w:rPr>
      </w:pPr>
      <w:r w:rsidRPr="00B774B2">
        <w:rPr>
          <w:b/>
          <w:szCs w:val="24"/>
        </w:rPr>
        <w:t>(</w:t>
      </w:r>
      <w:r w:rsidRPr="00B774B2">
        <w:rPr>
          <w:b/>
          <w:szCs w:val="24"/>
          <w:shd w:val="clear" w:color="auto" w:fill="FFFF99"/>
        </w:rPr>
        <w:t>заполняется отдельно по каждому из лотов с указанием номера и названия лота</w:t>
      </w:r>
      <w:r w:rsidRPr="00B774B2">
        <w:rPr>
          <w:b/>
          <w:szCs w:val="24"/>
        </w:rPr>
        <w:t>)</w:t>
      </w:r>
    </w:p>
    <w:p w:rsidR="008D0061" w:rsidRPr="00B774B2" w:rsidRDefault="008D0061" w:rsidP="004622CC">
      <w:pPr>
        <w:pStyle w:val="3"/>
        <w:numPr>
          <w:ilvl w:val="2"/>
          <w:numId w:val="33"/>
        </w:numPr>
        <w:tabs>
          <w:tab w:val="left" w:pos="567"/>
          <w:tab w:val="num" w:pos="1134"/>
          <w:tab w:val="left" w:pos="1985"/>
        </w:tabs>
        <w:ind w:left="0" w:right="34" w:firstLine="0"/>
        <w:rPr>
          <w:sz w:val="24"/>
          <w:szCs w:val="24"/>
        </w:rPr>
      </w:pPr>
      <w:bookmarkStart w:id="53" w:name="_Toc220919152"/>
      <w:r w:rsidRPr="00B774B2">
        <w:rPr>
          <w:sz w:val="24"/>
          <w:szCs w:val="24"/>
        </w:rPr>
        <w:t>Форма предложения</w:t>
      </w:r>
      <w:r w:rsidR="008C5FC9" w:rsidRPr="00B774B2">
        <w:rPr>
          <w:sz w:val="24"/>
          <w:szCs w:val="24"/>
          <w:lang w:val="ru-RU"/>
        </w:rPr>
        <w:t xml:space="preserve"> </w:t>
      </w:r>
      <w:r w:rsidR="008C5FC9" w:rsidRPr="00B774B2">
        <w:rPr>
          <w:sz w:val="24"/>
          <w:szCs w:val="24"/>
        </w:rPr>
        <w:t>в отношении предмета закупки</w:t>
      </w:r>
      <w:bookmarkEnd w:id="53"/>
    </w:p>
    <w:p w:rsidR="008D0061" w:rsidRPr="00B774B2" w:rsidRDefault="008D0061" w:rsidP="00514096">
      <w:pPr>
        <w:pBdr>
          <w:top w:val="single" w:sz="4" w:space="1" w:color="auto"/>
        </w:pBdr>
        <w:shd w:val="clear" w:color="auto" w:fill="E0E0E0"/>
        <w:tabs>
          <w:tab w:val="left" w:pos="567"/>
          <w:tab w:val="left" w:pos="1985"/>
        </w:tabs>
        <w:ind w:right="34" w:firstLine="0"/>
        <w:jc w:val="center"/>
        <w:rPr>
          <w:b/>
          <w:spacing w:val="36"/>
          <w:szCs w:val="24"/>
        </w:rPr>
      </w:pPr>
      <w:r w:rsidRPr="00B774B2">
        <w:rPr>
          <w:b/>
          <w:spacing w:val="36"/>
          <w:szCs w:val="24"/>
        </w:rPr>
        <w:t>начало формы</w:t>
      </w:r>
    </w:p>
    <w:p w:rsidR="008D0061" w:rsidRPr="00B774B2" w:rsidRDefault="008D0061" w:rsidP="00514096">
      <w:pPr>
        <w:tabs>
          <w:tab w:val="left" w:pos="567"/>
          <w:tab w:val="left" w:pos="1985"/>
        </w:tabs>
        <w:ind w:right="34" w:firstLine="0"/>
        <w:rPr>
          <w:szCs w:val="24"/>
        </w:rPr>
      </w:pPr>
    </w:p>
    <w:p w:rsidR="008D0061" w:rsidRPr="00B774B2" w:rsidRDefault="008D0061" w:rsidP="00514096">
      <w:pPr>
        <w:tabs>
          <w:tab w:val="left" w:pos="567"/>
          <w:tab w:val="left" w:pos="1985"/>
        </w:tabs>
        <w:ind w:right="34" w:firstLine="0"/>
        <w:rPr>
          <w:szCs w:val="24"/>
        </w:rPr>
      </w:pPr>
    </w:p>
    <w:p w:rsidR="008D0061" w:rsidRPr="00B774B2" w:rsidRDefault="008C5FC9" w:rsidP="00514096">
      <w:pPr>
        <w:tabs>
          <w:tab w:val="left" w:pos="567"/>
          <w:tab w:val="left" w:pos="1985"/>
        </w:tabs>
        <w:ind w:right="34" w:firstLine="0"/>
        <w:jc w:val="center"/>
        <w:rPr>
          <w:b/>
          <w:szCs w:val="24"/>
        </w:rPr>
      </w:pPr>
      <w:r w:rsidRPr="00B774B2">
        <w:rPr>
          <w:b/>
          <w:bCs/>
          <w:szCs w:val="24"/>
        </w:rPr>
        <w:t>Предложение в отношении предмета закупки</w:t>
      </w:r>
    </w:p>
    <w:p w:rsidR="008D0061" w:rsidRPr="00B774B2" w:rsidRDefault="008D0061" w:rsidP="00514096">
      <w:pPr>
        <w:tabs>
          <w:tab w:val="left" w:pos="567"/>
          <w:tab w:val="left" w:pos="1985"/>
        </w:tabs>
        <w:ind w:right="34" w:firstLine="0"/>
        <w:rPr>
          <w:szCs w:val="24"/>
        </w:rPr>
      </w:pPr>
    </w:p>
    <w:p w:rsidR="00DD23A8" w:rsidRPr="00B774B2" w:rsidRDefault="00DD23A8" w:rsidP="00514096">
      <w:pPr>
        <w:tabs>
          <w:tab w:val="left" w:pos="567"/>
          <w:tab w:val="left" w:pos="1985"/>
        </w:tabs>
        <w:ind w:right="34" w:firstLine="0"/>
        <w:rPr>
          <w:szCs w:val="24"/>
        </w:rPr>
      </w:pPr>
    </w:p>
    <w:p w:rsidR="00483C6D" w:rsidRPr="000E2D53" w:rsidRDefault="00483C6D" w:rsidP="00483C6D">
      <w:pPr>
        <w:tabs>
          <w:tab w:val="left" w:pos="567"/>
          <w:tab w:val="left" w:pos="1985"/>
        </w:tabs>
        <w:ind w:right="34" w:firstLine="0"/>
        <w:rPr>
          <w:b/>
          <w:szCs w:val="24"/>
        </w:rPr>
      </w:pPr>
      <w:r w:rsidRPr="000E2D53">
        <w:rPr>
          <w:szCs w:val="24"/>
        </w:rPr>
        <w:t>Изучив Извещение о проведении [</w:t>
      </w:r>
      <w:r w:rsidRPr="000E2D53">
        <w:rPr>
          <w:b/>
          <w:i/>
          <w:szCs w:val="24"/>
          <w:shd w:val="clear" w:color="auto" w:fill="FFFF99"/>
        </w:rPr>
        <w:t>указывается вид закупки: запрос предложений в электронной форме, конкурс в электронной форме</w:t>
      </w:r>
      <w:r w:rsidRPr="000E2D53">
        <w:rPr>
          <w:szCs w:val="24"/>
          <w:shd w:val="clear" w:color="auto" w:fill="FFFF99"/>
        </w:rPr>
        <w:t>]</w:t>
      </w:r>
      <w:r w:rsidRPr="000E2D53">
        <w:rPr>
          <w:szCs w:val="24"/>
        </w:rPr>
        <w:t>, опубликованное в [</w:t>
      </w:r>
      <w:r w:rsidRPr="000E2D53">
        <w:rPr>
          <w:rStyle w:val="aff2"/>
          <w:szCs w:val="24"/>
        </w:rPr>
        <w:t xml:space="preserve">указывается дата публикации Извещения о проведении </w:t>
      </w:r>
      <w:r w:rsidRPr="000E2D53">
        <w:rPr>
          <w:rStyle w:val="aff2"/>
        </w:rPr>
        <w:t>закупки</w:t>
      </w:r>
      <w:r w:rsidRPr="000E2D53">
        <w:rPr>
          <w:rStyle w:val="aff2"/>
          <w:szCs w:val="24"/>
        </w:rPr>
        <w:t xml:space="preserve"> и номер Извещения на официальном сайте Единой информационной системы</w:t>
      </w:r>
      <w:r w:rsidRPr="000E2D53">
        <w:rPr>
          <w:szCs w:val="24"/>
        </w:rPr>
        <w:t>] и закупочную документацию, и принимая установленные в них требования и условия закупки, Участник, указанный во второй части настоящей заявки, предлагает заключить Договор(ы) на [</w:t>
      </w:r>
      <w:r w:rsidRPr="000E2D53">
        <w:rPr>
          <w:b/>
          <w:i/>
          <w:szCs w:val="24"/>
          <w:shd w:val="clear" w:color="auto" w:fill="FFFF99"/>
        </w:rPr>
        <w:t>указывается предмет закупки</w:t>
      </w:r>
      <w:r w:rsidRPr="000E2D53">
        <w:rPr>
          <w:szCs w:val="24"/>
          <w:shd w:val="clear" w:color="auto" w:fill="FFFF99"/>
        </w:rPr>
        <w:t>]</w:t>
      </w:r>
      <w:r w:rsidRPr="000E2D53">
        <w:rPr>
          <w:szCs w:val="24"/>
        </w:rPr>
        <w:t xml:space="preserve"> на условиях и в соответствии с </w:t>
      </w:r>
      <w:r w:rsidRPr="000E2D53">
        <w:rPr>
          <w:bCs/>
          <w:szCs w:val="24"/>
        </w:rPr>
        <w:t xml:space="preserve">Предложением в отношении предмета закупки </w:t>
      </w:r>
      <w:r w:rsidRPr="000E2D53">
        <w:rPr>
          <w:szCs w:val="24"/>
        </w:rPr>
        <w:t>и другими документами Заявки, а также ценой, указанной на «котировочной доске» ЭТП.</w:t>
      </w:r>
    </w:p>
    <w:p w:rsidR="00483C6D" w:rsidRPr="000E2D53" w:rsidRDefault="00483C6D" w:rsidP="00483C6D">
      <w:pPr>
        <w:tabs>
          <w:tab w:val="left" w:pos="567"/>
          <w:tab w:val="left" w:pos="1985"/>
        </w:tabs>
        <w:ind w:right="34" w:firstLine="0"/>
        <w:rPr>
          <w:b/>
          <w:szCs w:val="24"/>
        </w:rPr>
      </w:pPr>
    </w:p>
    <w:p w:rsidR="00483C6D" w:rsidRPr="000E2D53" w:rsidRDefault="00483C6D" w:rsidP="00483C6D">
      <w:pPr>
        <w:tabs>
          <w:tab w:val="left" w:pos="567"/>
          <w:tab w:val="left" w:pos="1985"/>
        </w:tabs>
        <w:ind w:right="34" w:firstLine="0"/>
        <w:jc w:val="right"/>
        <w:rPr>
          <w:i/>
        </w:rPr>
      </w:pPr>
    </w:p>
    <w:p w:rsidR="00483C6D" w:rsidRPr="000E2D53" w:rsidRDefault="00483C6D" w:rsidP="00483C6D">
      <w:pPr>
        <w:tabs>
          <w:tab w:val="left" w:pos="567"/>
          <w:tab w:val="left" w:pos="1985"/>
        </w:tabs>
        <w:ind w:right="34" w:firstLine="0"/>
        <w:rPr>
          <w:i/>
        </w:rPr>
      </w:pPr>
      <w:r w:rsidRPr="000E2D53">
        <w:t xml:space="preserve">Описание выполняемых работ: </w:t>
      </w:r>
    </w:p>
    <w:p w:rsidR="00483C6D" w:rsidRPr="000E2D53" w:rsidRDefault="00483C6D" w:rsidP="00483C6D">
      <w:pPr>
        <w:tabs>
          <w:tab w:val="left" w:pos="567"/>
          <w:tab w:val="left" w:pos="1985"/>
        </w:tabs>
        <w:spacing w:before="100" w:beforeAutospacing="1"/>
        <w:ind w:right="34" w:firstLine="0"/>
        <w:rPr>
          <w:i/>
        </w:rPr>
      </w:pPr>
      <w:r w:rsidRPr="000E2D53">
        <w:rPr>
          <w:i/>
        </w:rPr>
        <w:t xml:space="preserve">(Участник в свободной форме приводит описание выполняемых работ, опираясь на Техническое задание на выполнение работ и требования части </w:t>
      </w:r>
      <w:r w:rsidRPr="000E2D53">
        <w:rPr>
          <w:i/>
          <w:lang w:val="en-US"/>
        </w:rPr>
        <w:t>II</w:t>
      </w:r>
      <w:r w:rsidRPr="000E2D53">
        <w:rPr>
          <w:i/>
        </w:rPr>
        <w:t xml:space="preserve"> «ТЕХНИЧЕСКАЯ ЧАСТЬ». Предложение должно содержать детальное описание технологии выполнения каждого этапа выполнения работ).</w:t>
      </w:r>
    </w:p>
    <w:p w:rsidR="00483C6D" w:rsidRPr="000E2D53" w:rsidRDefault="00483C6D" w:rsidP="00483C6D">
      <w:pPr>
        <w:tabs>
          <w:tab w:val="left" w:pos="567"/>
          <w:tab w:val="left" w:pos="1985"/>
        </w:tabs>
        <w:spacing w:before="100" w:beforeAutospacing="1"/>
        <w:ind w:right="34" w:firstLine="0"/>
        <w:rPr>
          <w:i/>
        </w:rPr>
      </w:pPr>
    </w:p>
    <w:p w:rsidR="008800AA" w:rsidRPr="00B774B2" w:rsidRDefault="00483C6D" w:rsidP="00483C6D">
      <w:pPr>
        <w:tabs>
          <w:tab w:val="left" w:pos="567"/>
          <w:tab w:val="left" w:pos="1985"/>
        </w:tabs>
        <w:spacing w:before="100" w:beforeAutospacing="1"/>
        <w:ind w:right="34" w:firstLine="0"/>
        <w:rPr>
          <w:i/>
        </w:rPr>
      </w:pPr>
      <w:r w:rsidRPr="000E2D53">
        <w:rPr>
          <w:i/>
        </w:rPr>
        <w:t xml:space="preserve">В случае иных предложений по выполнению работ Участник заполняет таблицу разногласий к Техническому заданию (часть </w:t>
      </w:r>
      <w:r w:rsidRPr="000E2D53">
        <w:rPr>
          <w:i/>
          <w:lang w:val="en-US"/>
        </w:rPr>
        <w:t>II</w:t>
      </w:r>
      <w:r w:rsidRPr="000E2D53">
        <w:rPr>
          <w:i/>
        </w:rPr>
        <w:t xml:space="preserve"> «ТЕХНИЧЕСКАЯ ЧАСТЬ»))</w:t>
      </w:r>
      <w:r w:rsidR="008800AA" w:rsidRPr="00B774B2">
        <w:rPr>
          <w:i/>
        </w:rPr>
        <w:t>.</w:t>
      </w:r>
    </w:p>
    <w:p w:rsidR="008800AA" w:rsidRPr="00B774B2" w:rsidRDefault="008800AA" w:rsidP="008800AA">
      <w:pPr>
        <w:tabs>
          <w:tab w:val="left" w:pos="567"/>
          <w:tab w:val="left" w:pos="1985"/>
        </w:tabs>
        <w:ind w:right="34" w:firstLine="0"/>
        <w:jc w:val="right"/>
        <w:rPr>
          <w:i/>
        </w:rPr>
      </w:pPr>
      <w:r w:rsidRPr="00B774B2">
        <w:rPr>
          <w:i/>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4699"/>
        <w:gridCol w:w="4267"/>
      </w:tblGrid>
      <w:tr w:rsidR="008800AA" w:rsidRPr="00B774B2" w:rsidTr="00B774B2">
        <w:tc>
          <w:tcPr>
            <w:tcW w:w="1001" w:type="dxa"/>
            <w:vAlign w:val="center"/>
          </w:tcPr>
          <w:p w:rsidR="008800AA" w:rsidRPr="00B774B2" w:rsidRDefault="008800AA" w:rsidP="00886E07">
            <w:pPr>
              <w:tabs>
                <w:tab w:val="left" w:pos="567"/>
                <w:tab w:val="left" w:pos="1985"/>
              </w:tabs>
              <w:ind w:right="34" w:firstLine="0"/>
              <w:jc w:val="center"/>
              <w:rPr>
                <w:szCs w:val="24"/>
              </w:rPr>
            </w:pPr>
            <w:r w:rsidRPr="00B774B2">
              <w:rPr>
                <w:szCs w:val="24"/>
              </w:rPr>
              <w:t>№</w:t>
            </w:r>
          </w:p>
          <w:p w:rsidR="008800AA" w:rsidRPr="00B774B2" w:rsidRDefault="008800AA" w:rsidP="00886E07">
            <w:pPr>
              <w:tabs>
                <w:tab w:val="left" w:pos="567"/>
                <w:tab w:val="left" w:pos="1985"/>
              </w:tabs>
              <w:ind w:right="34" w:firstLine="0"/>
              <w:jc w:val="center"/>
              <w:rPr>
                <w:szCs w:val="24"/>
              </w:rPr>
            </w:pPr>
            <w:r w:rsidRPr="00B774B2">
              <w:rPr>
                <w:szCs w:val="24"/>
              </w:rPr>
              <w:t>п/п</w:t>
            </w:r>
          </w:p>
        </w:tc>
        <w:tc>
          <w:tcPr>
            <w:tcW w:w="4699" w:type="dxa"/>
            <w:vAlign w:val="center"/>
          </w:tcPr>
          <w:p w:rsidR="008800AA" w:rsidRPr="00B774B2" w:rsidRDefault="008800AA" w:rsidP="00886E07">
            <w:pPr>
              <w:tabs>
                <w:tab w:val="left" w:pos="567"/>
                <w:tab w:val="left" w:pos="1985"/>
              </w:tabs>
              <w:ind w:right="34" w:firstLine="0"/>
              <w:jc w:val="center"/>
              <w:rPr>
                <w:szCs w:val="24"/>
              </w:rPr>
            </w:pPr>
            <w:r w:rsidRPr="00B774B2">
              <w:rPr>
                <w:szCs w:val="24"/>
              </w:rPr>
              <w:t>Требования Заказчика</w:t>
            </w:r>
            <w:r w:rsidR="00B44BFC" w:rsidRPr="00B774B2">
              <w:rPr>
                <w:szCs w:val="24"/>
              </w:rPr>
              <w:t>(ов)</w:t>
            </w:r>
          </w:p>
        </w:tc>
        <w:tc>
          <w:tcPr>
            <w:tcW w:w="4267" w:type="dxa"/>
            <w:vAlign w:val="center"/>
          </w:tcPr>
          <w:p w:rsidR="008800AA" w:rsidRPr="00B774B2" w:rsidRDefault="008800AA" w:rsidP="00886E07">
            <w:pPr>
              <w:tabs>
                <w:tab w:val="left" w:pos="567"/>
                <w:tab w:val="left" w:pos="1985"/>
              </w:tabs>
              <w:ind w:right="34" w:firstLine="0"/>
              <w:jc w:val="center"/>
              <w:rPr>
                <w:szCs w:val="24"/>
              </w:rPr>
            </w:pPr>
            <w:r w:rsidRPr="00B774B2">
              <w:rPr>
                <w:szCs w:val="24"/>
              </w:rPr>
              <w:t>Предложения Участника</w:t>
            </w:r>
          </w:p>
        </w:tc>
      </w:tr>
      <w:tr w:rsidR="008800AA" w:rsidRPr="00B774B2" w:rsidTr="00B774B2">
        <w:tc>
          <w:tcPr>
            <w:tcW w:w="9967" w:type="dxa"/>
            <w:gridSpan w:val="3"/>
            <w:vAlign w:val="center"/>
          </w:tcPr>
          <w:p w:rsidR="008800AA" w:rsidRPr="00B774B2" w:rsidRDefault="008800AA" w:rsidP="00B774B2">
            <w:pPr>
              <w:tabs>
                <w:tab w:val="left" w:pos="567"/>
                <w:tab w:val="left" w:pos="1985"/>
              </w:tabs>
              <w:ind w:right="34" w:firstLine="0"/>
              <w:rPr>
                <w:szCs w:val="24"/>
              </w:rPr>
            </w:pPr>
            <w:r w:rsidRPr="00B774B2">
              <w:t>Филиал ПАО «</w:t>
            </w:r>
            <w:r w:rsidR="009975B8" w:rsidRPr="00B774B2">
              <w:rPr>
                <w:bCs/>
              </w:rPr>
              <w:t>Россети Центр и Приволжье</w:t>
            </w:r>
            <w:r w:rsidRPr="00B774B2">
              <w:t>» «</w:t>
            </w:r>
            <w:r w:rsidR="00B774B2">
              <w:rPr>
                <w:rStyle w:val="aff2"/>
              </w:rPr>
              <w:t>Тул</w:t>
            </w:r>
            <w:r w:rsidRPr="00B774B2">
              <w:t>энерго»</w:t>
            </w:r>
          </w:p>
        </w:tc>
      </w:tr>
      <w:tr w:rsidR="008800AA" w:rsidRPr="00B774B2" w:rsidTr="00B774B2">
        <w:tc>
          <w:tcPr>
            <w:tcW w:w="1001" w:type="dxa"/>
            <w:vAlign w:val="center"/>
          </w:tcPr>
          <w:p w:rsidR="008800AA" w:rsidRPr="00B774B2" w:rsidRDefault="008800AA" w:rsidP="00886E07">
            <w:pPr>
              <w:tabs>
                <w:tab w:val="left" w:pos="567"/>
                <w:tab w:val="left" w:pos="1985"/>
              </w:tabs>
              <w:ind w:right="34" w:firstLine="0"/>
              <w:jc w:val="center"/>
              <w:rPr>
                <w:szCs w:val="24"/>
              </w:rPr>
            </w:pPr>
          </w:p>
        </w:tc>
        <w:tc>
          <w:tcPr>
            <w:tcW w:w="4699" w:type="dxa"/>
          </w:tcPr>
          <w:p w:rsidR="008800AA" w:rsidRPr="00B774B2" w:rsidRDefault="008800AA" w:rsidP="00886E07">
            <w:pPr>
              <w:tabs>
                <w:tab w:val="left" w:pos="567"/>
                <w:tab w:val="left" w:pos="1985"/>
              </w:tabs>
              <w:ind w:right="34" w:firstLine="0"/>
              <w:rPr>
                <w:szCs w:val="24"/>
              </w:rPr>
            </w:pPr>
          </w:p>
        </w:tc>
        <w:tc>
          <w:tcPr>
            <w:tcW w:w="4267" w:type="dxa"/>
          </w:tcPr>
          <w:p w:rsidR="008800AA" w:rsidRPr="00B774B2" w:rsidRDefault="008800AA" w:rsidP="00886E07">
            <w:pPr>
              <w:tabs>
                <w:tab w:val="left" w:pos="567"/>
                <w:tab w:val="left" w:pos="1985"/>
              </w:tabs>
              <w:ind w:right="34" w:firstLine="0"/>
              <w:rPr>
                <w:szCs w:val="24"/>
              </w:rPr>
            </w:pPr>
          </w:p>
        </w:tc>
      </w:tr>
      <w:tr w:rsidR="008800AA" w:rsidRPr="00B774B2" w:rsidTr="00B774B2">
        <w:tc>
          <w:tcPr>
            <w:tcW w:w="1001" w:type="dxa"/>
            <w:vAlign w:val="center"/>
          </w:tcPr>
          <w:p w:rsidR="008800AA" w:rsidRPr="00B774B2" w:rsidRDefault="008800AA" w:rsidP="00886E07">
            <w:pPr>
              <w:tabs>
                <w:tab w:val="left" w:pos="567"/>
                <w:tab w:val="left" w:pos="1985"/>
              </w:tabs>
              <w:ind w:right="34" w:firstLine="0"/>
              <w:jc w:val="center"/>
              <w:rPr>
                <w:szCs w:val="24"/>
              </w:rPr>
            </w:pPr>
          </w:p>
        </w:tc>
        <w:tc>
          <w:tcPr>
            <w:tcW w:w="4699" w:type="dxa"/>
          </w:tcPr>
          <w:p w:rsidR="008800AA" w:rsidRPr="00B774B2" w:rsidRDefault="008800AA" w:rsidP="00886E07">
            <w:pPr>
              <w:tabs>
                <w:tab w:val="left" w:pos="567"/>
                <w:tab w:val="left" w:pos="1985"/>
              </w:tabs>
              <w:ind w:right="34" w:firstLine="0"/>
              <w:rPr>
                <w:szCs w:val="24"/>
              </w:rPr>
            </w:pPr>
          </w:p>
        </w:tc>
        <w:tc>
          <w:tcPr>
            <w:tcW w:w="4267" w:type="dxa"/>
          </w:tcPr>
          <w:p w:rsidR="008800AA" w:rsidRPr="00B774B2" w:rsidRDefault="008800AA" w:rsidP="00886E07">
            <w:pPr>
              <w:tabs>
                <w:tab w:val="left" w:pos="567"/>
                <w:tab w:val="left" w:pos="1985"/>
              </w:tabs>
              <w:ind w:right="34" w:firstLine="0"/>
              <w:rPr>
                <w:szCs w:val="24"/>
              </w:rPr>
            </w:pPr>
          </w:p>
        </w:tc>
      </w:tr>
    </w:tbl>
    <w:p w:rsidR="00B774B2" w:rsidRDefault="00B774B2" w:rsidP="002B69B6">
      <w:pPr>
        <w:pStyle w:val="Times12"/>
        <w:widowControl w:val="0"/>
        <w:tabs>
          <w:tab w:val="left" w:pos="567"/>
          <w:tab w:val="left" w:pos="1985"/>
        </w:tabs>
        <w:spacing w:before="120"/>
        <w:ind w:right="34" w:firstLine="0"/>
        <w:rPr>
          <w:b/>
          <w:szCs w:val="24"/>
        </w:rPr>
      </w:pPr>
    </w:p>
    <w:p w:rsidR="00483C6D" w:rsidRPr="00483C6D" w:rsidRDefault="00483C6D" w:rsidP="00483C6D">
      <w:pPr>
        <w:pStyle w:val="Times12"/>
        <w:widowControl w:val="0"/>
        <w:tabs>
          <w:tab w:val="left" w:pos="567"/>
          <w:tab w:val="left" w:pos="1985"/>
        </w:tabs>
        <w:spacing w:before="120"/>
        <w:ind w:right="34" w:firstLine="0"/>
        <w:rPr>
          <w:b/>
          <w:szCs w:val="24"/>
        </w:rPr>
      </w:pPr>
      <w:r w:rsidRPr="00483C6D">
        <w:rPr>
          <w:b/>
          <w:szCs w:val="24"/>
        </w:rPr>
        <w:t xml:space="preserve">Срок выполнения работ: </w:t>
      </w:r>
    </w:p>
    <w:p w:rsidR="00483C6D" w:rsidRPr="00483C6D" w:rsidRDefault="00483C6D" w:rsidP="00483C6D">
      <w:pPr>
        <w:pStyle w:val="Times12"/>
        <w:widowControl w:val="0"/>
        <w:tabs>
          <w:tab w:val="left" w:pos="567"/>
          <w:tab w:val="left" w:pos="1985"/>
        </w:tabs>
        <w:ind w:right="34" w:firstLine="0"/>
        <w:rPr>
          <w:szCs w:val="24"/>
        </w:rPr>
      </w:pPr>
      <w:r w:rsidRPr="00483C6D">
        <w:rPr>
          <w:szCs w:val="24"/>
        </w:rPr>
        <w:t xml:space="preserve">Начало выполнения </w:t>
      </w:r>
      <w:r w:rsidRPr="00483C6D">
        <w:rPr>
          <w:b/>
          <w:szCs w:val="24"/>
        </w:rPr>
        <w:t>работ</w:t>
      </w:r>
      <w:r w:rsidRPr="00483C6D">
        <w:rPr>
          <w:szCs w:val="24"/>
        </w:rPr>
        <w:t xml:space="preserve">: </w:t>
      </w:r>
      <w:r w:rsidRPr="00483C6D">
        <w:rPr>
          <w:rStyle w:val="aff2"/>
          <w:bCs w:val="0"/>
          <w:snapToGrid w:val="0"/>
          <w:szCs w:val="24"/>
        </w:rPr>
        <w:t>_____________________________________________________</w:t>
      </w:r>
      <w:r w:rsidRPr="00483C6D">
        <w:rPr>
          <w:szCs w:val="24"/>
        </w:rPr>
        <w:t>.</w:t>
      </w:r>
    </w:p>
    <w:p w:rsidR="00483C6D" w:rsidRPr="00483C6D" w:rsidRDefault="00483C6D" w:rsidP="00483C6D">
      <w:pPr>
        <w:pStyle w:val="Times12"/>
        <w:widowControl w:val="0"/>
        <w:tabs>
          <w:tab w:val="left" w:pos="567"/>
          <w:tab w:val="left" w:pos="1985"/>
        </w:tabs>
        <w:ind w:right="34" w:firstLine="0"/>
        <w:rPr>
          <w:szCs w:val="24"/>
        </w:rPr>
      </w:pPr>
      <w:r w:rsidRPr="00483C6D">
        <w:rPr>
          <w:szCs w:val="24"/>
        </w:rPr>
        <w:t xml:space="preserve">Окончание выполнения </w:t>
      </w:r>
      <w:r w:rsidRPr="00483C6D">
        <w:rPr>
          <w:b/>
          <w:szCs w:val="24"/>
        </w:rPr>
        <w:t>работ</w:t>
      </w:r>
      <w:r w:rsidRPr="00483C6D">
        <w:rPr>
          <w:szCs w:val="24"/>
        </w:rPr>
        <w:t xml:space="preserve">: </w:t>
      </w:r>
      <w:r w:rsidRPr="00483C6D">
        <w:rPr>
          <w:rStyle w:val="aff2"/>
          <w:bCs w:val="0"/>
          <w:snapToGrid w:val="0"/>
          <w:szCs w:val="24"/>
        </w:rPr>
        <w:t>________________________________________________</w:t>
      </w:r>
      <w:r w:rsidRPr="00483C6D">
        <w:rPr>
          <w:szCs w:val="24"/>
        </w:rPr>
        <w:t>.</w:t>
      </w:r>
    </w:p>
    <w:p w:rsidR="00483C6D" w:rsidRPr="00483C6D" w:rsidRDefault="00483C6D" w:rsidP="00483C6D">
      <w:pPr>
        <w:pStyle w:val="Times12"/>
        <w:widowControl w:val="0"/>
        <w:tabs>
          <w:tab w:val="left" w:pos="567"/>
          <w:tab w:val="left" w:pos="1985"/>
        </w:tabs>
        <w:ind w:right="34" w:firstLine="0"/>
        <w:rPr>
          <w:szCs w:val="24"/>
        </w:rPr>
      </w:pPr>
      <w:r w:rsidRPr="00483C6D">
        <w:rPr>
          <w:b/>
          <w:szCs w:val="24"/>
        </w:rPr>
        <w:t>Срок выполнения работ в календарных днях с момента подачи заявки Заказчика: ____________________</w:t>
      </w:r>
    </w:p>
    <w:p w:rsidR="002B69B6" w:rsidRPr="00B774B2" w:rsidRDefault="00483C6D" w:rsidP="00483C6D">
      <w:pPr>
        <w:pStyle w:val="Times12"/>
        <w:widowControl w:val="0"/>
        <w:tabs>
          <w:tab w:val="left" w:pos="567"/>
          <w:tab w:val="left" w:pos="1985"/>
        </w:tabs>
        <w:spacing w:after="120"/>
        <w:ind w:right="34" w:firstLine="0"/>
        <w:rPr>
          <w:iCs/>
          <w:szCs w:val="24"/>
        </w:rPr>
      </w:pPr>
      <w:r w:rsidRPr="00483C6D">
        <w:rPr>
          <w:b/>
          <w:szCs w:val="24"/>
        </w:rPr>
        <w:t>Условия оплаты выполнения работ</w:t>
      </w:r>
      <w:r w:rsidRPr="00483C6D">
        <w:rPr>
          <w:b/>
          <w:iCs/>
          <w:szCs w:val="24"/>
        </w:rPr>
        <w:t>:</w:t>
      </w:r>
      <w:r w:rsidRPr="00483C6D">
        <w:rPr>
          <w:iCs/>
          <w:szCs w:val="24"/>
        </w:rPr>
        <w:t xml:space="preserve"> </w:t>
      </w:r>
      <w:r w:rsidRPr="00483C6D">
        <w:rPr>
          <w:szCs w:val="24"/>
        </w:rPr>
        <w:t>на условиях, указанных в закупочной документации.</w:t>
      </w:r>
    </w:p>
    <w:p w:rsidR="00DD23A8" w:rsidRPr="00B774B2" w:rsidRDefault="00DD23A8" w:rsidP="008800AA">
      <w:pPr>
        <w:tabs>
          <w:tab w:val="left" w:pos="567"/>
          <w:tab w:val="left" w:pos="1985"/>
        </w:tabs>
        <w:spacing w:before="100" w:beforeAutospacing="1"/>
        <w:ind w:right="34" w:firstLine="0"/>
        <w:rPr>
          <w:i/>
        </w:rPr>
      </w:pPr>
    </w:p>
    <w:p w:rsidR="008D0061" w:rsidRPr="00B774B2" w:rsidRDefault="008D0061" w:rsidP="00514096">
      <w:pPr>
        <w:tabs>
          <w:tab w:val="left" w:pos="567"/>
          <w:tab w:val="left" w:pos="1985"/>
        </w:tabs>
        <w:ind w:right="34" w:firstLine="0"/>
        <w:rPr>
          <w:szCs w:val="24"/>
        </w:rPr>
      </w:pPr>
    </w:p>
    <w:p w:rsidR="008D0061" w:rsidRPr="00B774B2" w:rsidRDefault="008D0061" w:rsidP="00514096">
      <w:pPr>
        <w:pBdr>
          <w:bottom w:val="single" w:sz="4" w:space="1" w:color="auto"/>
        </w:pBdr>
        <w:shd w:val="clear" w:color="auto" w:fill="E0E0E0"/>
        <w:tabs>
          <w:tab w:val="left" w:pos="567"/>
          <w:tab w:val="left" w:pos="1985"/>
        </w:tabs>
        <w:ind w:right="34" w:firstLine="0"/>
        <w:jc w:val="center"/>
        <w:rPr>
          <w:b/>
          <w:spacing w:val="36"/>
          <w:szCs w:val="24"/>
        </w:rPr>
      </w:pPr>
      <w:r w:rsidRPr="00B774B2">
        <w:rPr>
          <w:b/>
          <w:spacing w:val="36"/>
          <w:szCs w:val="24"/>
        </w:rPr>
        <w:t>конец формы</w:t>
      </w:r>
    </w:p>
    <w:p w:rsidR="008D0061" w:rsidRPr="00B774B2" w:rsidRDefault="008D0061" w:rsidP="00514096">
      <w:pPr>
        <w:tabs>
          <w:tab w:val="left" w:pos="567"/>
          <w:tab w:val="left" w:pos="1985"/>
        </w:tabs>
        <w:ind w:right="34" w:firstLine="0"/>
        <w:rPr>
          <w:szCs w:val="24"/>
        </w:rPr>
      </w:pPr>
      <w:r w:rsidRPr="00B774B2">
        <w:rPr>
          <w:szCs w:val="24"/>
        </w:rPr>
        <w:br w:type="page"/>
      </w:r>
    </w:p>
    <w:p w:rsidR="008D0061" w:rsidRPr="00B774B2" w:rsidRDefault="008D0061" w:rsidP="004622CC">
      <w:pPr>
        <w:pStyle w:val="3"/>
        <w:numPr>
          <w:ilvl w:val="2"/>
          <w:numId w:val="33"/>
        </w:numPr>
        <w:tabs>
          <w:tab w:val="left" w:pos="567"/>
          <w:tab w:val="num" w:pos="1134"/>
          <w:tab w:val="left" w:pos="1985"/>
        </w:tabs>
        <w:ind w:left="0" w:right="34" w:firstLine="0"/>
        <w:rPr>
          <w:sz w:val="24"/>
          <w:szCs w:val="24"/>
        </w:rPr>
      </w:pPr>
      <w:bookmarkStart w:id="54" w:name="_Toc220919153"/>
      <w:r w:rsidRPr="00B774B2">
        <w:rPr>
          <w:sz w:val="24"/>
          <w:szCs w:val="24"/>
        </w:rPr>
        <w:lastRenderedPageBreak/>
        <w:t>Инструкции по заполнению</w:t>
      </w:r>
      <w:bookmarkEnd w:id="54"/>
    </w:p>
    <w:p w:rsidR="00483C6D" w:rsidRPr="00483C6D" w:rsidRDefault="00483C6D" w:rsidP="00483C6D">
      <w:pPr>
        <w:pStyle w:val="aff0"/>
        <w:numPr>
          <w:ilvl w:val="3"/>
          <w:numId w:val="33"/>
        </w:numPr>
        <w:tabs>
          <w:tab w:val="left" w:pos="567"/>
          <w:tab w:val="num" w:pos="1134"/>
          <w:tab w:val="left" w:pos="1985"/>
        </w:tabs>
        <w:spacing w:before="100" w:beforeAutospacing="1" w:line="240" w:lineRule="auto"/>
        <w:ind w:left="0" w:right="34" w:firstLine="1134"/>
        <w:rPr>
          <w:bCs/>
          <w:sz w:val="24"/>
          <w:szCs w:val="24"/>
        </w:rPr>
      </w:pPr>
      <w:r w:rsidRPr="00483C6D">
        <w:rPr>
          <w:bCs/>
          <w:sz w:val="24"/>
          <w:szCs w:val="24"/>
        </w:rPr>
        <w:t>Предложение в отношении предмета закупки не должно содержать сведений об участнике и (или) о ценовом предложении.</w:t>
      </w:r>
    </w:p>
    <w:p w:rsidR="00483C6D" w:rsidRPr="00483C6D" w:rsidRDefault="00483C6D" w:rsidP="00483C6D">
      <w:pPr>
        <w:pStyle w:val="aff0"/>
        <w:numPr>
          <w:ilvl w:val="3"/>
          <w:numId w:val="33"/>
        </w:numPr>
        <w:tabs>
          <w:tab w:val="left" w:pos="567"/>
          <w:tab w:val="num" w:pos="1134"/>
          <w:tab w:val="left" w:pos="1985"/>
        </w:tabs>
        <w:spacing w:before="100" w:beforeAutospacing="1" w:line="240" w:lineRule="auto"/>
        <w:ind w:left="0" w:right="34" w:firstLine="1134"/>
        <w:rPr>
          <w:bCs/>
          <w:sz w:val="24"/>
          <w:szCs w:val="24"/>
        </w:rPr>
      </w:pPr>
      <w:r w:rsidRPr="00483C6D">
        <w:rPr>
          <w:bCs/>
          <w:sz w:val="24"/>
          <w:szCs w:val="24"/>
          <w:lang w:val="ru-RU"/>
        </w:rPr>
        <w:t xml:space="preserve">В </w:t>
      </w:r>
      <w:r w:rsidRPr="00483C6D">
        <w:rPr>
          <w:bCs/>
          <w:sz w:val="24"/>
          <w:szCs w:val="24"/>
        </w:rPr>
        <w:t>Предложении в отношении предмета закупки при выполнении работ (оказании услуг) обязательно должны быть указаны все позиции Технического задания</w:t>
      </w:r>
      <w:r w:rsidRPr="00483C6D">
        <w:rPr>
          <w:bCs/>
          <w:sz w:val="24"/>
          <w:szCs w:val="24"/>
          <w:lang w:val="ru-RU"/>
        </w:rPr>
        <w:t xml:space="preserve">, </w:t>
      </w:r>
      <w:r w:rsidRPr="00483C6D">
        <w:rPr>
          <w:bCs/>
          <w:sz w:val="24"/>
          <w:szCs w:val="24"/>
        </w:rPr>
        <w:t xml:space="preserve">относящиеся к описанию выполняемых работ, которые являются предметом конкурентной закупки, их количественных и качественных характеристик (в том числе состав работ и последовательность их выполнения, технология выполнения работ). </w:t>
      </w:r>
    </w:p>
    <w:p w:rsidR="00483C6D" w:rsidRPr="00483C6D" w:rsidRDefault="00483C6D" w:rsidP="00483C6D">
      <w:pPr>
        <w:pStyle w:val="aff0"/>
        <w:numPr>
          <w:ilvl w:val="3"/>
          <w:numId w:val="33"/>
        </w:numPr>
        <w:tabs>
          <w:tab w:val="left" w:pos="567"/>
          <w:tab w:val="num" w:pos="1134"/>
          <w:tab w:val="left" w:pos="1985"/>
        </w:tabs>
        <w:spacing w:before="100" w:beforeAutospacing="1" w:line="240" w:lineRule="auto"/>
        <w:ind w:left="0" w:right="34" w:firstLine="1134"/>
        <w:rPr>
          <w:bCs/>
          <w:sz w:val="24"/>
          <w:szCs w:val="24"/>
        </w:rPr>
      </w:pPr>
      <w:r w:rsidRPr="00483C6D">
        <w:rPr>
          <w:bCs/>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483C6D" w:rsidRPr="00483C6D" w:rsidRDefault="00483C6D" w:rsidP="00483C6D">
      <w:pPr>
        <w:pStyle w:val="aff0"/>
        <w:numPr>
          <w:ilvl w:val="3"/>
          <w:numId w:val="33"/>
        </w:numPr>
        <w:tabs>
          <w:tab w:val="left" w:pos="567"/>
          <w:tab w:val="left" w:pos="1985"/>
        </w:tabs>
        <w:spacing w:before="100" w:beforeAutospacing="1" w:line="240" w:lineRule="auto"/>
        <w:ind w:left="0" w:right="34" w:firstLine="1134"/>
        <w:rPr>
          <w:sz w:val="24"/>
          <w:szCs w:val="24"/>
        </w:rPr>
      </w:pPr>
      <w:r w:rsidRPr="00483C6D">
        <w:rPr>
          <w:sz w:val="24"/>
          <w:szCs w:val="24"/>
        </w:rPr>
        <w:t xml:space="preserve">Участник должен указать срок </w:t>
      </w:r>
      <w:r w:rsidRPr="00483C6D">
        <w:rPr>
          <w:szCs w:val="24"/>
        </w:rPr>
        <w:t>выполнения работ</w:t>
      </w:r>
      <w:r w:rsidRPr="00483C6D">
        <w:rPr>
          <w:szCs w:val="24"/>
          <w:lang w:val="ru-RU"/>
        </w:rPr>
        <w:t>.</w:t>
      </w:r>
    </w:p>
    <w:p w:rsidR="00483C6D" w:rsidRPr="00483C6D" w:rsidRDefault="00483C6D" w:rsidP="00483C6D">
      <w:pPr>
        <w:pStyle w:val="aff0"/>
        <w:numPr>
          <w:ilvl w:val="3"/>
          <w:numId w:val="33"/>
        </w:numPr>
        <w:tabs>
          <w:tab w:val="left" w:pos="567"/>
          <w:tab w:val="left" w:pos="1985"/>
        </w:tabs>
        <w:spacing w:before="100" w:beforeAutospacing="1" w:line="240" w:lineRule="auto"/>
        <w:ind w:left="0" w:right="34" w:firstLine="1134"/>
        <w:rPr>
          <w:sz w:val="24"/>
          <w:szCs w:val="24"/>
        </w:rPr>
      </w:pPr>
      <w:r w:rsidRPr="00483C6D">
        <w:rPr>
          <w:sz w:val="24"/>
          <w:szCs w:val="24"/>
        </w:rPr>
        <w:t xml:space="preserve">Участник должен указать срок </w:t>
      </w:r>
      <w:r w:rsidRPr="00483C6D">
        <w:rPr>
          <w:szCs w:val="24"/>
        </w:rPr>
        <w:t>выполнения работ</w:t>
      </w:r>
      <w:r w:rsidRPr="00483C6D">
        <w:rPr>
          <w:sz w:val="24"/>
          <w:szCs w:val="24"/>
        </w:rPr>
        <w:t xml:space="preserve"> в календарных днях</w:t>
      </w:r>
      <w:r w:rsidRPr="00483C6D">
        <w:rPr>
          <w:sz w:val="24"/>
          <w:szCs w:val="24"/>
          <w:lang w:val="ru-RU"/>
        </w:rPr>
        <w:t>.</w:t>
      </w:r>
    </w:p>
    <w:p w:rsidR="00483C6D" w:rsidRPr="00483C6D" w:rsidRDefault="00483C6D" w:rsidP="00483C6D">
      <w:pPr>
        <w:pStyle w:val="aff0"/>
        <w:numPr>
          <w:ilvl w:val="3"/>
          <w:numId w:val="33"/>
        </w:numPr>
        <w:tabs>
          <w:tab w:val="left" w:pos="567"/>
          <w:tab w:val="left" w:pos="1985"/>
        </w:tabs>
        <w:spacing w:before="100" w:beforeAutospacing="1" w:line="240" w:lineRule="auto"/>
        <w:ind w:left="0" w:right="34" w:firstLine="1134"/>
        <w:rPr>
          <w:sz w:val="24"/>
          <w:szCs w:val="24"/>
        </w:rPr>
      </w:pPr>
      <w:r w:rsidRPr="00483C6D">
        <w:rPr>
          <w:sz w:val="24"/>
          <w:szCs w:val="24"/>
        </w:rPr>
        <w:t xml:space="preserve">Участник должен указать срок </w:t>
      </w:r>
      <w:r w:rsidRPr="00483C6D">
        <w:rPr>
          <w:szCs w:val="24"/>
        </w:rPr>
        <w:t>выполнения работ</w:t>
      </w:r>
      <w:r w:rsidRPr="00483C6D">
        <w:rPr>
          <w:sz w:val="24"/>
          <w:szCs w:val="24"/>
        </w:rPr>
        <w:t>, в том числе в календарных днях с момента подачи заявки Заказчика</w:t>
      </w:r>
      <w:r w:rsidRPr="00483C6D">
        <w:rPr>
          <w:sz w:val="24"/>
          <w:szCs w:val="24"/>
          <w:lang w:val="ru-RU"/>
        </w:rPr>
        <w:t>.</w:t>
      </w:r>
    </w:p>
    <w:p w:rsidR="00483C6D" w:rsidRPr="00483C6D" w:rsidRDefault="00483C6D" w:rsidP="00483C6D">
      <w:pPr>
        <w:pStyle w:val="aff0"/>
        <w:numPr>
          <w:ilvl w:val="3"/>
          <w:numId w:val="33"/>
        </w:numPr>
        <w:tabs>
          <w:tab w:val="left" w:pos="567"/>
          <w:tab w:val="num" w:pos="1134"/>
          <w:tab w:val="left" w:pos="1985"/>
        </w:tabs>
        <w:spacing w:before="100" w:beforeAutospacing="1" w:line="240" w:lineRule="auto"/>
        <w:ind w:left="0" w:right="34" w:firstLine="1134"/>
        <w:rPr>
          <w:bCs/>
          <w:sz w:val="24"/>
          <w:szCs w:val="24"/>
        </w:rPr>
      </w:pPr>
      <w:r w:rsidRPr="00483C6D">
        <w:rPr>
          <w:bCs/>
          <w:sz w:val="24"/>
          <w:szCs w:val="24"/>
        </w:rPr>
        <w:t xml:space="preserve">Предложение в отношении предмета закупки </w:t>
      </w:r>
      <w:r w:rsidRPr="00483C6D">
        <w:rPr>
          <w:sz w:val="24"/>
          <w:lang w:val="ru-RU"/>
        </w:rPr>
        <w:t>будет служить основой для подготовки приложения к Договору(ам)</w:t>
      </w:r>
      <w:r w:rsidRPr="00483C6D">
        <w:rPr>
          <w:sz w:val="24"/>
        </w:rPr>
        <w:t>.</w:t>
      </w:r>
    </w:p>
    <w:p w:rsidR="00483C6D" w:rsidRPr="00483C6D" w:rsidRDefault="00483C6D" w:rsidP="00483C6D">
      <w:pPr>
        <w:pStyle w:val="aff0"/>
        <w:numPr>
          <w:ilvl w:val="3"/>
          <w:numId w:val="33"/>
        </w:numPr>
        <w:tabs>
          <w:tab w:val="left" w:pos="567"/>
          <w:tab w:val="num" w:pos="1134"/>
          <w:tab w:val="left" w:pos="1985"/>
        </w:tabs>
        <w:spacing w:before="100" w:beforeAutospacing="1" w:line="240" w:lineRule="auto"/>
        <w:ind w:left="0" w:right="34" w:firstLine="1134"/>
        <w:rPr>
          <w:sz w:val="24"/>
          <w:szCs w:val="24"/>
          <w:lang w:val="ru-RU"/>
        </w:rPr>
      </w:pPr>
      <w:r w:rsidRPr="00483C6D">
        <w:rPr>
          <w:bCs/>
          <w:sz w:val="24"/>
          <w:szCs w:val="24"/>
        </w:rPr>
        <w:t>В случае, если по всем позициям весь перечень информации по</w:t>
      </w:r>
      <w:r w:rsidRPr="00483C6D">
        <w:rPr>
          <w:sz w:val="24"/>
          <w:szCs w:val="24"/>
        </w:rPr>
        <w:t xml:space="preserve"> различным филиалам Общества дублируется, филиалы Общества перечисляются через запятую,</w:t>
      </w:r>
      <w:r w:rsidRPr="00483C6D">
        <w:rPr>
          <w:rFonts w:ascii="Times New Roman CYR" w:hAnsi="Times New Roman CYR" w:cs="Times New Roman CYR"/>
          <w:sz w:val="24"/>
          <w:szCs w:val="24"/>
        </w:rPr>
        <w:t> а дублирующая информация указывается однократно.</w:t>
      </w:r>
    </w:p>
    <w:p w:rsidR="00483C6D" w:rsidRPr="00483C6D" w:rsidRDefault="00483C6D" w:rsidP="00483C6D">
      <w:pPr>
        <w:pStyle w:val="aff0"/>
        <w:numPr>
          <w:ilvl w:val="3"/>
          <w:numId w:val="33"/>
        </w:numPr>
        <w:tabs>
          <w:tab w:val="left" w:pos="567"/>
          <w:tab w:val="num" w:pos="1134"/>
          <w:tab w:val="left" w:pos="1985"/>
        </w:tabs>
        <w:spacing w:before="100" w:beforeAutospacing="1" w:line="240" w:lineRule="auto"/>
        <w:ind w:left="0" w:right="34" w:firstLine="1134"/>
        <w:rPr>
          <w:sz w:val="24"/>
          <w:szCs w:val="24"/>
          <w:lang w:val="ru-RU"/>
        </w:rPr>
      </w:pPr>
      <w:r w:rsidRPr="00483C6D">
        <w:rPr>
          <w:sz w:val="24"/>
          <w:szCs w:val="24"/>
          <w:lang w:val="ru-RU"/>
        </w:rPr>
        <w:t xml:space="preserve">В случае, если в Техническом задании содержится информация, относящаяся к </w:t>
      </w:r>
      <w:r w:rsidRPr="00483C6D">
        <w:rPr>
          <w:sz w:val="24"/>
          <w:szCs w:val="24"/>
        </w:rPr>
        <w:t>Предоставлени</w:t>
      </w:r>
      <w:r w:rsidRPr="00483C6D">
        <w:rPr>
          <w:sz w:val="24"/>
          <w:szCs w:val="24"/>
          <w:lang w:val="ru-RU"/>
        </w:rPr>
        <w:t>ю</w:t>
      </w:r>
      <w:r w:rsidRPr="00483C6D">
        <w:rPr>
          <w:sz w:val="24"/>
          <w:szCs w:val="24"/>
        </w:rPr>
        <w:t xml:space="preserve">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w:t>
      </w:r>
      <w:r w:rsidRPr="00483C6D">
        <w:rPr>
          <w:sz w:val="24"/>
          <w:szCs w:val="24"/>
          <w:lang w:val="ru-RU"/>
        </w:rPr>
        <w:t xml:space="preserve"> </w:t>
      </w:r>
      <w:r w:rsidRPr="00483C6D">
        <w:rPr>
          <w:b/>
          <w:bCs/>
          <w:sz w:val="24"/>
          <w:szCs w:val="24"/>
        </w:rPr>
        <w:t>Предложение в отношении предмета закупки</w:t>
      </w:r>
      <w:r w:rsidRPr="00483C6D">
        <w:rPr>
          <w:sz w:val="24"/>
          <w:szCs w:val="24"/>
        </w:rPr>
        <w:t>.</w:t>
      </w:r>
      <w:r w:rsidRPr="00483C6D">
        <w:rPr>
          <w:sz w:val="24"/>
          <w:szCs w:val="24"/>
          <w:lang w:val="ru-RU"/>
        </w:rPr>
        <w:t xml:space="preserve"> В соответствии с част</w:t>
      </w:r>
      <w:r w:rsidRPr="00483C6D">
        <w:rPr>
          <w:sz w:val="24"/>
          <w:szCs w:val="24"/>
        </w:rPr>
        <w:t>ью</w:t>
      </w:r>
      <w:r w:rsidRPr="00483C6D">
        <w:rPr>
          <w:sz w:val="24"/>
          <w:szCs w:val="24"/>
          <w:lang w:val="ru-RU"/>
        </w:rPr>
        <w:t xml:space="preserve"> 19.</w:t>
      </w:r>
      <w:r w:rsidRPr="00483C6D">
        <w:rPr>
          <w:sz w:val="24"/>
          <w:szCs w:val="24"/>
        </w:rPr>
        <w:t>5</w:t>
      </w:r>
      <w:r w:rsidRPr="00483C6D">
        <w:rPr>
          <w:sz w:val="24"/>
          <w:szCs w:val="24"/>
          <w:lang w:val="ru-RU"/>
        </w:rPr>
        <w:t xml:space="preserve"> статьи 3.4 Федерального закона 223-ФЗ «</w:t>
      </w:r>
      <w:r w:rsidRPr="00483C6D">
        <w:rPr>
          <w:sz w:val="24"/>
          <w:szCs w:val="24"/>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 (</w:t>
      </w:r>
      <w:r w:rsidRPr="00483C6D">
        <w:rPr>
          <w:sz w:val="24"/>
          <w:szCs w:val="24"/>
          <w:lang w:val="ru-RU"/>
        </w:rPr>
        <w:t>пункт 12 части 19.1 статьи 3.4 Федерального закона 223-ФЗ</w:t>
      </w:r>
      <w:r w:rsidRPr="00483C6D">
        <w:rPr>
          <w:sz w:val="24"/>
          <w:szCs w:val="24"/>
        </w:rPr>
        <w:t xml:space="preserve">) </w:t>
      </w:r>
      <w:r w:rsidRPr="00483C6D">
        <w:rPr>
          <w:sz w:val="24"/>
          <w:szCs w:val="24"/>
          <w:lang w:val="ru-RU"/>
        </w:rPr>
        <w:t>указываются во второй части заявки, в Справке об информации и документах, подтверждающих страну происхождения товара для предоставления национального режима при осуществлении закупок.</w:t>
      </w:r>
    </w:p>
    <w:p w:rsidR="0098105B" w:rsidRPr="00B774B2" w:rsidRDefault="00483C6D" w:rsidP="00483C6D">
      <w:pPr>
        <w:pStyle w:val="aff0"/>
        <w:tabs>
          <w:tab w:val="clear" w:pos="360"/>
          <w:tab w:val="left" w:pos="567"/>
          <w:tab w:val="left" w:pos="1985"/>
        </w:tabs>
        <w:spacing w:before="100" w:beforeAutospacing="1" w:line="240" w:lineRule="auto"/>
        <w:ind w:left="14601" w:right="34" w:firstLine="0"/>
        <w:rPr>
          <w:sz w:val="24"/>
          <w:szCs w:val="24"/>
          <w:lang w:val="ru-RU"/>
        </w:rPr>
      </w:pPr>
      <w:r>
        <w:rPr>
          <w:sz w:val="24"/>
          <w:szCs w:val="24"/>
          <w:lang w:val="ru-RU"/>
        </w:rPr>
        <w:t xml:space="preserve">  </w:t>
      </w:r>
    </w:p>
    <w:p w:rsidR="0098105B" w:rsidRPr="00B774B2" w:rsidRDefault="0098105B" w:rsidP="0098105B">
      <w:pPr>
        <w:pStyle w:val="aff0"/>
        <w:tabs>
          <w:tab w:val="clear" w:pos="360"/>
          <w:tab w:val="left" w:pos="567"/>
          <w:tab w:val="left" w:pos="1985"/>
        </w:tabs>
        <w:spacing w:before="100" w:beforeAutospacing="1" w:line="240" w:lineRule="auto"/>
        <w:ind w:left="1134" w:right="34" w:firstLine="0"/>
        <w:rPr>
          <w:sz w:val="24"/>
          <w:szCs w:val="24"/>
          <w:lang w:val="ru-RU"/>
        </w:rPr>
      </w:pPr>
    </w:p>
    <w:p w:rsidR="008D0061" w:rsidRPr="00855A8C" w:rsidRDefault="008D0061" w:rsidP="00570A42">
      <w:pPr>
        <w:pStyle w:val="aff0"/>
        <w:tabs>
          <w:tab w:val="clear" w:pos="360"/>
          <w:tab w:val="left" w:pos="567"/>
          <w:tab w:val="left" w:pos="1985"/>
        </w:tabs>
        <w:spacing w:before="100" w:beforeAutospacing="1" w:line="240" w:lineRule="auto"/>
        <w:ind w:left="1134" w:right="34" w:firstLine="0"/>
        <w:rPr>
          <w:sz w:val="24"/>
          <w:szCs w:val="24"/>
          <w:highlight w:val="yellow"/>
          <w:lang w:val="ru-RU"/>
        </w:rPr>
      </w:pPr>
    </w:p>
    <w:p w:rsidR="008D0061" w:rsidRPr="00855A8C" w:rsidRDefault="008D0061" w:rsidP="004622CC">
      <w:pPr>
        <w:pStyle w:val="aff0"/>
        <w:numPr>
          <w:ilvl w:val="3"/>
          <w:numId w:val="33"/>
        </w:numPr>
        <w:tabs>
          <w:tab w:val="left" w:pos="567"/>
          <w:tab w:val="left" w:pos="1985"/>
        </w:tabs>
        <w:spacing w:before="100" w:beforeAutospacing="1" w:line="240" w:lineRule="auto"/>
        <w:ind w:left="0" w:right="34" w:firstLine="0"/>
        <w:rPr>
          <w:sz w:val="24"/>
          <w:szCs w:val="24"/>
          <w:highlight w:val="yellow"/>
          <w:lang w:val="ru-RU"/>
        </w:rPr>
        <w:sectPr w:rsidR="008D0061" w:rsidRPr="00855A8C" w:rsidSect="00211593">
          <w:footerReference w:type="even" r:id="rId9"/>
          <w:pgSz w:w="11906" w:h="16838" w:code="9"/>
          <w:pgMar w:top="680" w:right="567" w:bottom="539" w:left="1134" w:header="680" w:footer="278" w:gutter="0"/>
          <w:cols w:space="708"/>
          <w:titlePg/>
          <w:docGrid w:linePitch="360"/>
        </w:sectPr>
      </w:pPr>
    </w:p>
    <w:p w:rsidR="003E246C"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55" w:name="_Toc220919154"/>
      <w:r w:rsidRPr="003E246C">
        <w:rPr>
          <w:i/>
          <w:szCs w:val="24"/>
          <w:shd w:val="clear" w:color="auto" w:fill="FFFF99"/>
          <w:lang w:eastAsia="ru-RU"/>
        </w:rPr>
        <w:lastRenderedPageBreak/>
        <w:t xml:space="preserve">ДОКУМЕНТЫ </w:t>
      </w:r>
      <w:r>
        <w:rPr>
          <w:i/>
          <w:szCs w:val="24"/>
          <w:shd w:val="clear" w:color="auto" w:fill="FFFF99"/>
          <w:lang w:val="ru-RU" w:eastAsia="ru-RU"/>
        </w:rPr>
        <w:t>ЦЕНОВОЙ ЧАСТ</w:t>
      </w:r>
      <w:r w:rsidR="00C75184">
        <w:rPr>
          <w:i/>
          <w:szCs w:val="24"/>
          <w:shd w:val="clear" w:color="auto" w:fill="FFFF99"/>
          <w:lang w:val="ru-RU" w:eastAsia="ru-RU"/>
        </w:rPr>
        <w:t>И</w:t>
      </w:r>
      <w:r>
        <w:rPr>
          <w:i/>
          <w:szCs w:val="24"/>
          <w:shd w:val="clear" w:color="auto" w:fill="FFFF99"/>
          <w:lang w:val="ru-RU" w:eastAsia="ru-RU"/>
        </w:rPr>
        <w:t xml:space="preserve"> </w:t>
      </w:r>
      <w:r w:rsidRPr="003E246C">
        <w:rPr>
          <w:i/>
          <w:szCs w:val="24"/>
          <w:shd w:val="clear" w:color="auto" w:fill="FFFF99"/>
          <w:lang w:eastAsia="ru-RU"/>
        </w:rPr>
        <w:t>ЗАЯВКИ</w:t>
      </w:r>
      <w:bookmarkEnd w:id="55"/>
    </w:p>
    <w:p w:rsidR="006E6A52" w:rsidRDefault="00707FA6" w:rsidP="00514096">
      <w:pPr>
        <w:tabs>
          <w:tab w:val="left" w:pos="567"/>
          <w:tab w:val="left" w:pos="1985"/>
        </w:tabs>
        <w:ind w:right="34" w:firstLine="0"/>
        <w:rPr>
          <w:b/>
          <w:i/>
          <w:szCs w:val="24"/>
          <w:shd w:val="clear" w:color="auto" w:fill="FFFF99"/>
        </w:rPr>
      </w:pPr>
      <w:r w:rsidRPr="00641A39">
        <w:rPr>
          <w:b/>
          <w:i/>
          <w:szCs w:val="24"/>
          <w:shd w:val="clear" w:color="auto" w:fill="FFFF99"/>
        </w:rPr>
        <w:t>(</w:t>
      </w:r>
      <w:r w:rsidR="00641A39" w:rsidRPr="00641A39">
        <w:rPr>
          <w:b/>
          <w:i/>
          <w:szCs w:val="24"/>
          <w:shd w:val="clear" w:color="auto" w:fill="FFFF99"/>
        </w:rPr>
        <w:t>ДОКУМЕНТЫ ЦЕНОВОЙ ЧАСТИ ЗАЯВКИ подаются в разделе ЦЕНОВОГО ПРЕДЛОЖЕНИЯ</w:t>
      </w:r>
      <w:r w:rsidRPr="00D82647">
        <w:rPr>
          <w:b/>
          <w:i/>
          <w:szCs w:val="24"/>
          <w:shd w:val="clear" w:color="auto" w:fill="FFFF99"/>
        </w:rPr>
        <w:t>).</w:t>
      </w:r>
      <w:r w:rsidR="00773461" w:rsidRPr="00773461">
        <w:rPr>
          <w:b/>
          <w:i/>
          <w:szCs w:val="24"/>
          <w:shd w:val="clear" w:color="auto" w:fill="FFFF99"/>
        </w:rPr>
        <w:t xml:space="preserve"> </w:t>
      </w:r>
    </w:p>
    <w:p w:rsidR="00707FA6" w:rsidRDefault="00773461" w:rsidP="00514096">
      <w:pPr>
        <w:tabs>
          <w:tab w:val="left" w:pos="567"/>
          <w:tab w:val="left" w:pos="1985"/>
        </w:tabs>
        <w:ind w:right="34" w:firstLine="0"/>
        <w:rPr>
          <w:b/>
          <w:i/>
          <w:szCs w:val="24"/>
          <w:shd w:val="clear" w:color="auto" w:fill="FFFF99"/>
        </w:rPr>
      </w:pPr>
      <w:r w:rsidRPr="00D82647">
        <w:rPr>
          <w:b/>
          <w:i/>
          <w:szCs w:val="24"/>
          <w:shd w:val="clear" w:color="auto" w:fill="FFFF99"/>
        </w:rPr>
        <w:t>Не допускается указание в различных документах/</w:t>
      </w:r>
      <w:r w:rsidR="006E6A52">
        <w:rPr>
          <w:b/>
          <w:i/>
          <w:szCs w:val="24"/>
          <w:shd w:val="clear" w:color="auto" w:fill="FFFF99"/>
        </w:rPr>
        <w:t>форма/</w:t>
      </w:r>
      <w:r w:rsidRPr="00D82647">
        <w:rPr>
          <w:b/>
          <w:i/>
          <w:szCs w:val="24"/>
          <w:shd w:val="clear" w:color="auto" w:fill="FFFF99"/>
        </w:rPr>
        <w:t>полях Заявки противоречивых сведений</w:t>
      </w:r>
      <w:r w:rsidR="00EB3904">
        <w:rPr>
          <w:b/>
          <w:i/>
          <w:szCs w:val="24"/>
          <w:shd w:val="clear" w:color="auto" w:fill="FFFF99"/>
        </w:rPr>
        <w:t>.</w:t>
      </w:r>
    </w:p>
    <w:p w:rsidR="00B774B2" w:rsidRDefault="00B774B2" w:rsidP="00514096">
      <w:pPr>
        <w:tabs>
          <w:tab w:val="left" w:pos="567"/>
          <w:tab w:val="left" w:pos="1985"/>
        </w:tabs>
        <w:ind w:right="34" w:firstLine="0"/>
        <w:rPr>
          <w:lang w:val="x-none"/>
        </w:rPr>
      </w:pPr>
    </w:p>
    <w:p w:rsidR="00890D6B" w:rsidRPr="00B774B2" w:rsidRDefault="00890D6B" w:rsidP="004622CC">
      <w:pPr>
        <w:pStyle w:val="2"/>
        <w:widowControl w:val="0"/>
        <w:numPr>
          <w:ilvl w:val="1"/>
          <w:numId w:val="3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56" w:name="_Ref3904965"/>
      <w:bookmarkStart w:id="57" w:name="_Toc220919155"/>
      <w:r w:rsidRPr="00B774B2">
        <w:rPr>
          <w:sz w:val="24"/>
          <w:szCs w:val="24"/>
          <w:lang w:val="ru-RU"/>
        </w:rPr>
        <w:t xml:space="preserve">Сводная таблица стоимости </w:t>
      </w:r>
      <w:r w:rsidR="00483C6D">
        <w:rPr>
          <w:sz w:val="24"/>
          <w:szCs w:val="24"/>
          <w:lang w:val="ru-RU"/>
        </w:rPr>
        <w:t xml:space="preserve">работ </w:t>
      </w:r>
      <w:r w:rsidRPr="00B774B2">
        <w:rPr>
          <w:sz w:val="24"/>
          <w:szCs w:val="24"/>
          <w:lang w:val="ru-RU"/>
        </w:rPr>
        <w:t xml:space="preserve">(форма </w:t>
      </w:r>
      <w:r w:rsidR="001F459A" w:rsidRPr="00B774B2">
        <w:rPr>
          <w:sz w:val="24"/>
          <w:szCs w:val="24"/>
          <w:lang w:val="ru-RU"/>
        </w:rPr>
        <w:t>2</w:t>
      </w:r>
      <w:r w:rsidRPr="00B774B2">
        <w:rPr>
          <w:sz w:val="24"/>
          <w:szCs w:val="24"/>
          <w:lang w:val="ru-RU"/>
        </w:rPr>
        <w:t>)</w:t>
      </w:r>
      <w:bookmarkEnd w:id="56"/>
      <w:bookmarkEnd w:id="57"/>
    </w:p>
    <w:p w:rsidR="00890D6B" w:rsidRPr="00B774B2" w:rsidRDefault="00890D6B" w:rsidP="00514096">
      <w:pPr>
        <w:tabs>
          <w:tab w:val="left" w:pos="567"/>
          <w:tab w:val="left" w:pos="1985"/>
        </w:tabs>
        <w:ind w:right="34" w:firstLine="0"/>
        <w:rPr>
          <w:szCs w:val="24"/>
        </w:rPr>
      </w:pPr>
      <w:r w:rsidRPr="00B774B2">
        <w:rPr>
          <w:szCs w:val="24"/>
        </w:rPr>
        <w:t>(</w:t>
      </w:r>
      <w:r w:rsidRPr="00B774B2">
        <w:rPr>
          <w:szCs w:val="24"/>
          <w:shd w:val="clear" w:color="auto" w:fill="FFFF99"/>
        </w:rPr>
        <w:t>заполняется отдельно по каждому из лотов с указанием номера и названия лота</w:t>
      </w:r>
      <w:r w:rsidRPr="00B774B2">
        <w:rPr>
          <w:szCs w:val="24"/>
        </w:rPr>
        <w:t>)</w:t>
      </w:r>
    </w:p>
    <w:p w:rsidR="00890D6B" w:rsidRPr="00B774B2" w:rsidRDefault="00890D6B" w:rsidP="004622CC">
      <w:pPr>
        <w:pStyle w:val="3"/>
        <w:numPr>
          <w:ilvl w:val="2"/>
          <w:numId w:val="33"/>
        </w:numPr>
        <w:tabs>
          <w:tab w:val="left" w:pos="567"/>
          <w:tab w:val="num" w:pos="1134"/>
          <w:tab w:val="left" w:pos="1985"/>
        </w:tabs>
        <w:ind w:left="0" w:right="34" w:firstLine="0"/>
        <w:rPr>
          <w:sz w:val="24"/>
          <w:szCs w:val="24"/>
        </w:rPr>
      </w:pPr>
      <w:bookmarkStart w:id="58" w:name="_Toc220919156"/>
      <w:r w:rsidRPr="00B774B2">
        <w:rPr>
          <w:sz w:val="24"/>
          <w:szCs w:val="24"/>
        </w:rPr>
        <w:t xml:space="preserve">Форма Сводной таблицы стоимости </w:t>
      </w:r>
      <w:bookmarkEnd w:id="58"/>
      <w:r w:rsidR="00483C6D">
        <w:rPr>
          <w:sz w:val="24"/>
          <w:szCs w:val="24"/>
          <w:lang w:val="ru-RU"/>
        </w:rPr>
        <w:t>работ</w:t>
      </w:r>
    </w:p>
    <w:p w:rsidR="00890D6B" w:rsidRPr="00B774B2" w:rsidRDefault="00890D6B" w:rsidP="00514096">
      <w:pPr>
        <w:pBdr>
          <w:top w:val="single" w:sz="4" w:space="1" w:color="auto"/>
        </w:pBdr>
        <w:shd w:val="clear" w:color="auto" w:fill="E0E0E0"/>
        <w:tabs>
          <w:tab w:val="left" w:pos="567"/>
          <w:tab w:val="left" w:pos="1985"/>
        </w:tabs>
        <w:ind w:right="34" w:firstLine="0"/>
        <w:jc w:val="center"/>
        <w:rPr>
          <w:b/>
          <w:spacing w:val="36"/>
        </w:rPr>
      </w:pPr>
      <w:r w:rsidRPr="00B774B2">
        <w:rPr>
          <w:b/>
          <w:spacing w:val="36"/>
        </w:rPr>
        <w:t>начало формы</w:t>
      </w:r>
    </w:p>
    <w:p w:rsidR="00890D6B" w:rsidRPr="00B774B2" w:rsidRDefault="00890D6B" w:rsidP="00514096">
      <w:pPr>
        <w:tabs>
          <w:tab w:val="left" w:pos="567"/>
          <w:tab w:val="left" w:pos="1985"/>
        </w:tabs>
        <w:ind w:right="34" w:firstLine="0"/>
        <w:rPr>
          <w:sz w:val="10"/>
          <w:szCs w:val="10"/>
        </w:rPr>
      </w:pPr>
    </w:p>
    <w:p w:rsidR="00E54E34" w:rsidRPr="00B774B2" w:rsidRDefault="00E54E34" w:rsidP="00514096">
      <w:pPr>
        <w:tabs>
          <w:tab w:val="left" w:pos="567"/>
          <w:tab w:val="left" w:pos="1985"/>
        </w:tabs>
        <w:ind w:right="34" w:firstLine="0"/>
        <w:jc w:val="center"/>
        <w:rPr>
          <w:b/>
          <w:szCs w:val="24"/>
        </w:rPr>
      </w:pPr>
    </w:p>
    <w:p w:rsidR="00E54E34" w:rsidRPr="00B774B2" w:rsidRDefault="00E54E34" w:rsidP="00514096">
      <w:pPr>
        <w:tabs>
          <w:tab w:val="left" w:pos="567"/>
          <w:tab w:val="left" w:pos="1985"/>
        </w:tabs>
        <w:ind w:right="34" w:firstLine="0"/>
        <w:jc w:val="center"/>
        <w:rPr>
          <w:b/>
          <w:szCs w:val="24"/>
        </w:rPr>
      </w:pPr>
    </w:p>
    <w:p w:rsidR="00890D6B" w:rsidRPr="00B774B2" w:rsidRDefault="00890D6B" w:rsidP="00514096">
      <w:pPr>
        <w:tabs>
          <w:tab w:val="left" w:pos="567"/>
          <w:tab w:val="left" w:pos="1985"/>
        </w:tabs>
        <w:ind w:right="34" w:firstLine="0"/>
        <w:jc w:val="center"/>
        <w:rPr>
          <w:b/>
          <w:szCs w:val="24"/>
        </w:rPr>
      </w:pPr>
      <w:r w:rsidRPr="00B774B2">
        <w:rPr>
          <w:b/>
          <w:szCs w:val="24"/>
        </w:rPr>
        <w:t xml:space="preserve">Сводная таблица стоимости </w:t>
      </w:r>
      <w:r w:rsidR="00483C6D">
        <w:rPr>
          <w:b/>
          <w:szCs w:val="24"/>
        </w:rPr>
        <w:t>работ</w:t>
      </w:r>
    </w:p>
    <w:p w:rsidR="00890D6B" w:rsidRPr="00B774B2" w:rsidRDefault="00890D6B" w:rsidP="00514096">
      <w:pPr>
        <w:tabs>
          <w:tab w:val="left" w:pos="567"/>
          <w:tab w:val="left" w:pos="1985"/>
        </w:tabs>
        <w:ind w:right="34" w:firstLine="0"/>
        <w:rPr>
          <w:szCs w:val="24"/>
        </w:rPr>
      </w:pPr>
      <w:r w:rsidRPr="00B774B2">
        <w:rPr>
          <w:szCs w:val="24"/>
        </w:rPr>
        <w:t>Наименование и адрес Участника: _________________________________</w:t>
      </w:r>
    </w:p>
    <w:p w:rsidR="0024266D" w:rsidRPr="00B774B2" w:rsidRDefault="0024266D" w:rsidP="0024266D">
      <w:pPr>
        <w:tabs>
          <w:tab w:val="left" w:pos="567"/>
          <w:tab w:val="left" w:pos="1985"/>
        </w:tabs>
        <w:ind w:right="34" w:firstLine="0"/>
        <w:rPr>
          <w:szCs w:val="24"/>
        </w:rPr>
      </w:pPr>
      <w:r w:rsidRPr="00B774B2">
        <w:rPr>
          <w:color w:val="000000"/>
          <w:szCs w:val="24"/>
        </w:rPr>
        <w:t xml:space="preserve">Право заключения </w:t>
      </w:r>
      <w:r w:rsidRPr="00B774B2">
        <w:rPr>
          <w:szCs w:val="24"/>
        </w:rPr>
        <w:t xml:space="preserve">Договора(ов) на _____________________________________________________ </w:t>
      </w:r>
    </w:p>
    <w:p w:rsidR="0024266D" w:rsidRPr="00B774B2" w:rsidRDefault="0024266D" w:rsidP="0024266D">
      <w:pPr>
        <w:tabs>
          <w:tab w:val="left" w:pos="567"/>
          <w:tab w:val="left" w:pos="1985"/>
        </w:tabs>
        <w:ind w:right="34" w:firstLine="0"/>
        <w:rPr>
          <w:szCs w:val="24"/>
          <w:vertAlign w:val="superscript"/>
        </w:rPr>
      </w:pPr>
      <w:r w:rsidRPr="00B774B2">
        <w:rPr>
          <w:szCs w:val="24"/>
          <w:vertAlign w:val="superscript"/>
        </w:rPr>
        <w:t xml:space="preserve">                                                                                                                            (указывается предмет закупки)</w:t>
      </w:r>
    </w:p>
    <w:p w:rsidR="0098105B" w:rsidRPr="00B774B2" w:rsidRDefault="0098105B" w:rsidP="0098105B">
      <w:pPr>
        <w:rPr>
          <w:szCs w:val="24"/>
        </w:rPr>
      </w:pPr>
      <w:r w:rsidRPr="00B774B2">
        <w:t>Настоящим подтверждаю, что ______________ (</w:t>
      </w:r>
      <w:r w:rsidRPr="00B774B2">
        <w:rPr>
          <w:i/>
        </w:rPr>
        <w:t>Наименование Участника, а при подаче Заявки коллективным участником указывается лидер и состав коллективного Участника</w:t>
      </w:r>
      <w:r w:rsidRPr="00B774B2">
        <w:t xml:space="preserve">) на дату подачи Заявки применяю следующую систему налогообложения: __________________. </w:t>
      </w:r>
      <w:r w:rsidRPr="00B774B2">
        <w:rPr>
          <w:i/>
        </w:rPr>
        <w:t>(</w:t>
      </w:r>
      <w:r w:rsidR="00D06007" w:rsidRPr="00B774B2">
        <w:rPr>
          <w:i/>
        </w:rPr>
        <w:t>например, основная со ставкой НДС 22%; упрощенная со ставкой НДС 5% и т.д.</w:t>
      </w:r>
      <w:r w:rsidRPr="00B774B2">
        <w:rPr>
          <w:i/>
        </w:rPr>
        <w:t>)</w:t>
      </w:r>
    </w:p>
    <w:p w:rsidR="0024266D" w:rsidRPr="00B774B2" w:rsidRDefault="0024266D" w:rsidP="0024266D">
      <w:pPr>
        <w:rPr>
          <w:color w:val="000000"/>
          <w:szCs w:val="24"/>
        </w:rPr>
      </w:pPr>
    </w:p>
    <w:p w:rsidR="00816C5D" w:rsidRPr="00B774B2" w:rsidRDefault="00816C5D" w:rsidP="00514096">
      <w:pPr>
        <w:tabs>
          <w:tab w:val="left" w:pos="567"/>
          <w:tab w:val="left" w:pos="1985"/>
        </w:tabs>
        <w:ind w:right="34" w:firstLine="0"/>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1134"/>
        <w:gridCol w:w="2551"/>
        <w:gridCol w:w="2268"/>
        <w:gridCol w:w="3544"/>
      </w:tblGrid>
      <w:tr w:rsidR="00AA5843" w:rsidRPr="00B774B2" w:rsidTr="00B774B2">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_________________________________________________________________________________</w:t>
            </w:r>
          </w:p>
          <w:p w:rsidR="00890D6B" w:rsidRPr="00B774B2" w:rsidRDefault="00890D6B" w:rsidP="00514096">
            <w:pPr>
              <w:pStyle w:val="af4"/>
              <w:tabs>
                <w:tab w:val="left" w:pos="567"/>
                <w:tab w:val="left" w:pos="1985"/>
              </w:tabs>
              <w:spacing w:before="0" w:after="0"/>
              <w:ind w:left="0" w:right="34"/>
              <w:jc w:val="center"/>
              <w:rPr>
                <w:b/>
              </w:rPr>
            </w:pPr>
            <w:r w:rsidRPr="00B774B2">
              <w:rPr>
                <w:rStyle w:val="aff2"/>
                <w:sz w:val="20"/>
              </w:rPr>
              <w:t>(Указывается наименование услуг)</w:t>
            </w:r>
          </w:p>
        </w:tc>
      </w:tr>
      <w:tr w:rsidR="00890D6B" w:rsidRPr="00B774B2" w:rsidTr="00B774B2">
        <w:trPr>
          <w:trHeight w:val="944"/>
        </w:trPr>
        <w:tc>
          <w:tcPr>
            <w:tcW w:w="578"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 п/п</w:t>
            </w:r>
          </w:p>
        </w:tc>
        <w:tc>
          <w:tcPr>
            <w:tcW w:w="4384"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Вид услуг</w:t>
            </w:r>
          </w:p>
        </w:tc>
        <w:tc>
          <w:tcPr>
            <w:tcW w:w="992"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Ед. изм.</w:t>
            </w:r>
          </w:p>
        </w:tc>
        <w:tc>
          <w:tcPr>
            <w:tcW w:w="1134"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Кол-во</w:t>
            </w:r>
          </w:p>
        </w:tc>
        <w:tc>
          <w:tcPr>
            <w:tcW w:w="2551"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Единичная расценка, руб. (</w:t>
            </w:r>
            <w:r w:rsidR="00D06007" w:rsidRPr="00B774B2">
              <w:rPr>
                <w:sz w:val="24"/>
                <w:szCs w:val="24"/>
              </w:rPr>
              <w:t>с</w:t>
            </w:r>
            <w:r w:rsidRPr="00B774B2">
              <w:rPr>
                <w:sz w:val="24"/>
                <w:szCs w:val="24"/>
              </w:rPr>
              <w:t xml:space="preserve"> НДС)</w:t>
            </w:r>
          </w:p>
        </w:tc>
        <w:tc>
          <w:tcPr>
            <w:tcW w:w="2268"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Общая стоимость, руб. (</w:t>
            </w:r>
            <w:r w:rsidR="00D06007" w:rsidRPr="00B774B2">
              <w:rPr>
                <w:sz w:val="24"/>
                <w:szCs w:val="24"/>
              </w:rPr>
              <w:t>с</w:t>
            </w:r>
            <w:r w:rsidRPr="00B774B2">
              <w:rPr>
                <w:sz w:val="24"/>
                <w:szCs w:val="24"/>
              </w:rPr>
              <w:t xml:space="preserve"> НДС)</w:t>
            </w:r>
          </w:p>
        </w:tc>
        <w:tc>
          <w:tcPr>
            <w:tcW w:w="3544"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Примечания</w:t>
            </w:r>
          </w:p>
        </w:tc>
      </w:tr>
      <w:tr w:rsidR="00890D6B" w:rsidRPr="00B774B2" w:rsidTr="00B774B2">
        <w:trPr>
          <w:trHeight w:val="284"/>
        </w:trPr>
        <w:tc>
          <w:tcPr>
            <w:tcW w:w="15451" w:type="dxa"/>
            <w:gridSpan w:val="7"/>
          </w:tcPr>
          <w:p w:rsidR="00890D6B" w:rsidRPr="00B774B2" w:rsidRDefault="00B774B2" w:rsidP="00B774B2">
            <w:pPr>
              <w:pStyle w:val="af7"/>
              <w:tabs>
                <w:tab w:val="left" w:pos="567"/>
                <w:tab w:val="left" w:pos="1985"/>
              </w:tabs>
              <w:spacing w:before="0" w:after="0"/>
              <w:ind w:left="0" w:right="34"/>
              <w:rPr>
                <w:szCs w:val="24"/>
              </w:rPr>
            </w:pPr>
            <w:r>
              <w:rPr>
                <w:bCs w:val="0"/>
              </w:rPr>
              <w:t>1</w:t>
            </w:r>
            <w:r w:rsidR="00613133" w:rsidRPr="00B774B2">
              <w:rPr>
                <w:bCs w:val="0"/>
              </w:rPr>
              <w:t xml:space="preserve">. </w:t>
            </w:r>
            <w:r w:rsidR="00890D6B" w:rsidRPr="00B774B2">
              <w:rPr>
                <w:bCs w:val="0"/>
              </w:rPr>
              <w:t>Филиал ПАО «</w:t>
            </w:r>
            <w:r w:rsidR="00AD7496" w:rsidRPr="00B774B2">
              <w:rPr>
                <w:bCs w:val="0"/>
              </w:rPr>
              <w:t>Россети Центр и Приволжье</w:t>
            </w:r>
            <w:r w:rsidR="00890D6B" w:rsidRPr="00B774B2">
              <w:rPr>
                <w:bCs w:val="0"/>
              </w:rPr>
              <w:t>»</w:t>
            </w:r>
            <w:r w:rsidR="00890D6B" w:rsidRPr="00B774B2">
              <w:t xml:space="preserve"> «</w:t>
            </w:r>
            <w:r>
              <w:rPr>
                <w:rStyle w:val="aff2"/>
              </w:rPr>
              <w:t>Тулэ</w:t>
            </w:r>
            <w:r w:rsidR="00890D6B" w:rsidRPr="00B774B2">
              <w:t>нерго»</w:t>
            </w:r>
            <w:r>
              <w:rPr>
                <w:i/>
                <w:szCs w:val="24"/>
              </w:rPr>
              <w:t xml:space="preserve"> </w:t>
            </w:r>
          </w:p>
        </w:tc>
      </w:tr>
      <w:tr w:rsidR="00890D6B" w:rsidRPr="00B774B2" w:rsidTr="00B774B2">
        <w:trPr>
          <w:trHeight w:val="284"/>
        </w:trPr>
        <w:tc>
          <w:tcPr>
            <w:tcW w:w="578" w:type="dxa"/>
          </w:tcPr>
          <w:p w:rsidR="00890D6B" w:rsidRPr="00B774B2" w:rsidRDefault="00B774B2" w:rsidP="00613133">
            <w:pPr>
              <w:pStyle w:val="af7"/>
              <w:tabs>
                <w:tab w:val="left" w:pos="567"/>
                <w:tab w:val="left" w:pos="1985"/>
              </w:tabs>
              <w:ind w:left="0" w:right="34"/>
              <w:rPr>
                <w:szCs w:val="24"/>
              </w:rPr>
            </w:pPr>
            <w:r>
              <w:rPr>
                <w:szCs w:val="24"/>
              </w:rPr>
              <w:t>1</w:t>
            </w:r>
            <w:r w:rsidR="00613133" w:rsidRPr="00B774B2">
              <w:rPr>
                <w:szCs w:val="24"/>
              </w:rPr>
              <w:t>.1</w:t>
            </w:r>
          </w:p>
        </w:tc>
        <w:tc>
          <w:tcPr>
            <w:tcW w:w="4384" w:type="dxa"/>
          </w:tcPr>
          <w:p w:rsidR="00890D6B" w:rsidRPr="00B774B2" w:rsidRDefault="00890D6B" w:rsidP="00514096">
            <w:pPr>
              <w:pStyle w:val="af7"/>
              <w:tabs>
                <w:tab w:val="left" w:pos="567"/>
                <w:tab w:val="left" w:pos="1985"/>
              </w:tabs>
              <w:spacing w:before="0" w:after="0"/>
              <w:ind w:left="0" w:right="34"/>
              <w:rPr>
                <w:szCs w:val="24"/>
              </w:rPr>
            </w:pPr>
          </w:p>
        </w:tc>
        <w:tc>
          <w:tcPr>
            <w:tcW w:w="992" w:type="dxa"/>
          </w:tcPr>
          <w:p w:rsidR="00890D6B" w:rsidRPr="00B774B2" w:rsidRDefault="00890D6B" w:rsidP="00514096">
            <w:pPr>
              <w:pStyle w:val="af7"/>
              <w:tabs>
                <w:tab w:val="left" w:pos="567"/>
                <w:tab w:val="left" w:pos="1985"/>
              </w:tabs>
              <w:spacing w:before="0" w:after="0"/>
              <w:ind w:left="0" w:right="34"/>
              <w:rPr>
                <w:szCs w:val="24"/>
              </w:rPr>
            </w:pPr>
          </w:p>
        </w:tc>
        <w:tc>
          <w:tcPr>
            <w:tcW w:w="1134" w:type="dxa"/>
          </w:tcPr>
          <w:p w:rsidR="00890D6B" w:rsidRPr="00B774B2" w:rsidRDefault="00890D6B" w:rsidP="00514096">
            <w:pPr>
              <w:pStyle w:val="af7"/>
              <w:tabs>
                <w:tab w:val="left" w:pos="567"/>
                <w:tab w:val="left" w:pos="1985"/>
              </w:tabs>
              <w:spacing w:before="0" w:after="0"/>
              <w:ind w:left="0" w:right="34"/>
              <w:rPr>
                <w:szCs w:val="24"/>
              </w:rPr>
            </w:pPr>
          </w:p>
        </w:tc>
        <w:tc>
          <w:tcPr>
            <w:tcW w:w="2551" w:type="dxa"/>
          </w:tcPr>
          <w:p w:rsidR="00890D6B" w:rsidRPr="00B774B2" w:rsidRDefault="00890D6B" w:rsidP="00514096">
            <w:pPr>
              <w:pStyle w:val="af7"/>
              <w:tabs>
                <w:tab w:val="left" w:pos="567"/>
                <w:tab w:val="left" w:pos="1985"/>
              </w:tabs>
              <w:spacing w:before="0" w:after="0"/>
              <w:ind w:left="0" w:right="34"/>
              <w:rPr>
                <w:szCs w:val="24"/>
              </w:rPr>
            </w:pPr>
          </w:p>
        </w:tc>
        <w:tc>
          <w:tcPr>
            <w:tcW w:w="2268" w:type="dxa"/>
          </w:tcPr>
          <w:p w:rsidR="00890D6B" w:rsidRPr="00B774B2" w:rsidRDefault="00890D6B" w:rsidP="00514096">
            <w:pPr>
              <w:pStyle w:val="af7"/>
              <w:tabs>
                <w:tab w:val="left" w:pos="567"/>
                <w:tab w:val="left" w:pos="1985"/>
              </w:tabs>
              <w:spacing w:before="0" w:after="0"/>
              <w:ind w:left="0" w:right="34"/>
              <w:jc w:val="right"/>
              <w:rPr>
                <w:szCs w:val="24"/>
              </w:rPr>
            </w:pPr>
          </w:p>
        </w:tc>
        <w:tc>
          <w:tcPr>
            <w:tcW w:w="3544" w:type="dxa"/>
          </w:tcPr>
          <w:p w:rsidR="00890D6B" w:rsidRPr="00B774B2" w:rsidRDefault="00890D6B" w:rsidP="00514096">
            <w:pPr>
              <w:pStyle w:val="af7"/>
              <w:tabs>
                <w:tab w:val="left" w:pos="567"/>
                <w:tab w:val="left" w:pos="1985"/>
              </w:tabs>
              <w:spacing w:before="0" w:after="0"/>
              <w:ind w:left="0" w:right="34"/>
              <w:rPr>
                <w:szCs w:val="24"/>
              </w:rPr>
            </w:pPr>
          </w:p>
        </w:tc>
      </w:tr>
      <w:tr w:rsidR="00890D6B" w:rsidRPr="00B774B2" w:rsidTr="00B774B2">
        <w:trPr>
          <w:trHeight w:val="284"/>
        </w:trPr>
        <w:tc>
          <w:tcPr>
            <w:tcW w:w="578" w:type="dxa"/>
          </w:tcPr>
          <w:p w:rsidR="00890D6B" w:rsidRPr="00B774B2" w:rsidRDefault="00B774B2" w:rsidP="00613133">
            <w:pPr>
              <w:pStyle w:val="af7"/>
              <w:tabs>
                <w:tab w:val="left" w:pos="567"/>
                <w:tab w:val="left" w:pos="1985"/>
              </w:tabs>
              <w:ind w:left="0" w:right="34"/>
              <w:rPr>
                <w:szCs w:val="24"/>
              </w:rPr>
            </w:pPr>
            <w:r>
              <w:rPr>
                <w:szCs w:val="24"/>
              </w:rPr>
              <w:t>1</w:t>
            </w:r>
            <w:r w:rsidR="00613133" w:rsidRPr="00B774B2">
              <w:rPr>
                <w:szCs w:val="24"/>
              </w:rPr>
              <w:t>.2</w:t>
            </w:r>
          </w:p>
        </w:tc>
        <w:tc>
          <w:tcPr>
            <w:tcW w:w="4384" w:type="dxa"/>
          </w:tcPr>
          <w:p w:rsidR="00890D6B" w:rsidRPr="00B774B2" w:rsidRDefault="00890D6B" w:rsidP="00514096">
            <w:pPr>
              <w:pStyle w:val="af7"/>
              <w:tabs>
                <w:tab w:val="left" w:pos="567"/>
                <w:tab w:val="left" w:pos="1985"/>
              </w:tabs>
              <w:spacing w:before="0" w:after="0"/>
              <w:ind w:left="0" w:right="34"/>
              <w:rPr>
                <w:szCs w:val="24"/>
              </w:rPr>
            </w:pPr>
          </w:p>
        </w:tc>
        <w:tc>
          <w:tcPr>
            <w:tcW w:w="992" w:type="dxa"/>
          </w:tcPr>
          <w:p w:rsidR="00890D6B" w:rsidRPr="00B774B2" w:rsidRDefault="00890D6B" w:rsidP="00514096">
            <w:pPr>
              <w:pStyle w:val="af7"/>
              <w:tabs>
                <w:tab w:val="left" w:pos="567"/>
                <w:tab w:val="left" w:pos="1985"/>
              </w:tabs>
              <w:spacing w:before="0" w:after="0"/>
              <w:ind w:left="0" w:right="34"/>
              <w:rPr>
                <w:szCs w:val="24"/>
              </w:rPr>
            </w:pPr>
          </w:p>
        </w:tc>
        <w:tc>
          <w:tcPr>
            <w:tcW w:w="1134" w:type="dxa"/>
          </w:tcPr>
          <w:p w:rsidR="00890D6B" w:rsidRPr="00B774B2" w:rsidRDefault="00890D6B" w:rsidP="00514096">
            <w:pPr>
              <w:pStyle w:val="af7"/>
              <w:tabs>
                <w:tab w:val="left" w:pos="567"/>
                <w:tab w:val="left" w:pos="1985"/>
              </w:tabs>
              <w:spacing w:before="0" w:after="0"/>
              <w:ind w:left="0" w:right="34"/>
              <w:rPr>
                <w:szCs w:val="24"/>
              </w:rPr>
            </w:pPr>
          </w:p>
        </w:tc>
        <w:tc>
          <w:tcPr>
            <w:tcW w:w="2551" w:type="dxa"/>
          </w:tcPr>
          <w:p w:rsidR="00890D6B" w:rsidRPr="00B774B2" w:rsidRDefault="00890D6B" w:rsidP="00514096">
            <w:pPr>
              <w:pStyle w:val="af7"/>
              <w:tabs>
                <w:tab w:val="left" w:pos="567"/>
                <w:tab w:val="left" w:pos="1985"/>
              </w:tabs>
              <w:spacing w:before="0" w:after="0"/>
              <w:ind w:left="0" w:right="34"/>
              <w:rPr>
                <w:szCs w:val="24"/>
              </w:rPr>
            </w:pPr>
          </w:p>
        </w:tc>
        <w:tc>
          <w:tcPr>
            <w:tcW w:w="2268" w:type="dxa"/>
          </w:tcPr>
          <w:p w:rsidR="00890D6B" w:rsidRPr="00B774B2" w:rsidRDefault="00890D6B" w:rsidP="00514096">
            <w:pPr>
              <w:pStyle w:val="af7"/>
              <w:tabs>
                <w:tab w:val="left" w:pos="567"/>
                <w:tab w:val="left" w:pos="1985"/>
              </w:tabs>
              <w:spacing w:before="0" w:after="0"/>
              <w:ind w:left="0" w:right="34"/>
              <w:jc w:val="right"/>
              <w:rPr>
                <w:szCs w:val="24"/>
              </w:rPr>
            </w:pPr>
          </w:p>
        </w:tc>
        <w:tc>
          <w:tcPr>
            <w:tcW w:w="3544" w:type="dxa"/>
          </w:tcPr>
          <w:p w:rsidR="00890D6B" w:rsidRPr="00B774B2" w:rsidRDefault="00890D6B" w:rsidP="00514096">
            <w:pPr>
              <w:pStyle w:val="af7"/>
              <w:tabs>
                <w:tab w:val="left" w:pos="567"/>
                <w:tab w:val="left" w:pos="1985"/>
              </w:tabs>
              <w:spacing w:before="0" w:after="0"/>
              <w:ind w:left="0" w:right="34"/>
              <w:rPr>
                <w:szCs w:val="24"/>
              </w:rPr>
            </w:pPr>
          </w:p>
        </w:tc>
      </w:tr>
      <w:tr w:rsidR="00890D6B" w:rsidRPr="00B774B2" w:rsidTr="00B774B2">
        <w:trPr>
          <w:trHeight w:val="284"/>
        </w:trPr>
        <w:tc>
          <w:tcPr>
            <w:tcW w:w="578" w:type="dxa"/>
          </w:tcPr>
          <w:p w:rsidR="00890D6B" w:rsidRPr="00B774B2" w:rsidRDefault="00B774B2" w:rsidP="00613133">
            <w:pPr>
              <w:pStyle w:val="af7"/>
              <w:tabs>
                <w:tab w:val="left" w:pos="567"/>
                <w:tab w:val="left" w:pos="1985"/>
              </w:tabs>
              <w:ind w:left="0" w:right="34"/>
              <w:rPr>
                <w:szCs w:val="24"/>
              </w:rPr>
            </w:pPr>
            <w:r>
              <w:rPr>
                <w:szCs w:val="24"/>
              </w:rPr>
              <w:t>1</w:t>
            </w:r>
            <w:r w:rsidR="00613133" w:rsidRPr="00B774B2">
              <w:rPr>
                <w:szCs w:val="24"/>
              </w:rPr>
              <w:t>.3</w:t>
            </w:r>
          </w:p>
        </w:tc>
        <w:tc>
          <w:tcPr>
            <w:tcW w:w="4384" w:type="dxa"/>
          </w:tcPr>
          <w:p w:rsidR="00890D6B" w:rsidRPr="00B774B2" w:rsidRDefault="00890D6B" w:rsidP="00514096">
            <w:pPr>
              <w:pStyle w:val="af7"/>
              <w:tabs>
                <w:tab w:val="left" w:pos="567"/>
                <w:tab w:val="left" w:pos="1985"/>
              </w:tabs>
              <w:spacing w:before="0" w:after="0"/>
              <w:ind w:left="0" w:right="34"/>
              <w:rPr>
                <w:szCs w:val="24"/>
              </w:rPr>
            </w:pPr>
          </w:p>
        </w:tc>
        <w:tc>
          <w:tcPr>
            <w:tcW w:w="992" w:type="dxa"/>
          </w:tcPr>
          <w:p w:rsidR="00890D6B" w:rsidRPr="00B774B2" w:rsidRDefault="00890D6B" w:rsidP="00514096">
            <w:pPr>
              <w:pStyle w:val="af7"/>
              <w:tabs>
                <w:tab w:val="left" w:pos="567"/>
                <w:tab w:val="left" w:pos="1985"/>
              </w:tabs>
              <w:spacing w:before="0" w:after="0"/>
              <w:ind w:left="0" w:right="34"/>
              <w:rPr>
                <w:szCs w:val="24"/>
              </w:rPr>
            </w:pPr>
          </w:p>
        </w:tc>
        <w:tc>
          <w:tcPr>
            <w:tcW w:w="1134" w:type="dxa"/>
          </w:tcPr>
          <w:p w:rsidR="00890D6B" w:rsidRPr="00B774B2" w:rsidRDefault="00890D6B" w:rsidP="00514096">
            <w:pPr>
              <w:pStyle w:val="af7"/>
              <w:tabs>
                <w:tab w:val="left" w:pos="567"/>
                <w:tab w:val="left" w:pos="1985"/>
              </w:tabs>
              <w:spacing w:before="0" w:after="0"/>
              <w:ind w:left="0" w:right="34"/>
              <w:rPr>
                <w:szCs w:val="24"/>
              </w:rPr>
            </w:pPr>
          </w:p>
        </w:tc>
        <w:tc>
          <w:tcPr>
            <w:tcW w:w="2551" w:type="dxa"/>
          </w:tcPr>
          <w:p w:rsidR="00890D6B" w:rsidRPr="00B774B2" w:rsidRDefault="00890D6B" w:rsidP="00514096">
            <w:pPr>
              <w:pStyle w:val="af7"/>
              <w:tabs>
                <w:tab w:val="left" w:pos="567"/>
                <w:tab w:val="left" w:pos="1985"/>
              </w:tabs>
              <w:spacing w:before="0" w:after="0"/>
              <w:ind w:left="0" w:right="34"/>
              <w:rPr>
                <w:szCs w:val="24"/>
              </w:rPr>
            </w:pPr>
          </w:p>
        </w:tc>
        <w:tc>
          <w:tcPr>
            <w:tcW w:w="2268" w:type="dxa"/>
          </w:tcPr>
          <w:p w:rsidR="00890D6B" w:rsidRPr="00B774B2" w:rsidRDefault="00890D6B" w:rsidP="00514096">
            <w:pPr>
              <w:pStyle w:val="af7"/>
              <w:tabs>
                <w:tab w:val="left" w:pos="567"/>
                <w:tab w:val="left" w:pos="1985"/>
              </w:tabs>
              <w:spacing w:before="0" w:after="0"/>
              <w:ind w:left="0" w:right="34"/>
              <w:jc w:val="right"/>
              <w:rPr>
                <w:szCs w:val="24"/>
              </w:rPr>
            </w:pPr>
          </w:p>
        </w:tc>
        <w:tc>
          <w:tcPr>
            <w:tcW w:w="3544" w:type="dxa"/>
          </w:tcPr>
          <w:p w:rsidR="00890D6B" w:rsidRPr="00B774B2" w:rsidRDefault="00890D6B" w:rsidP="00514096">
            <w:pPr>
              <w:pStyle w:val="af7"/>
              <w:tabs>
                <w:tab w:val="left" w:pos="567"/>
                <w:tab w:val="left" w:pos="1985"/>
              </w:tabs>
              <w:spacing w:before="0" w:after="0"/>
              <w:ind w:left="0" w:right="34"/>
              <w:rPr>
                <w:szCs w:val="24"/>
              </w:rPr>
            </w:pPr>
          </w:p>
        </w:tc>
      </w:tr>
      <w:tr w:rsidR="00890D6B" w:rsidRPr="00B774B2" w:rsidTr="00B774B2">
        <w:trPr>
          <w:trHeight w:val="284"/>
        </w:trPr>
        <w:tc>
          <w:tcPr>
            <w:tcW w:w="7088" w:type="dxa"/>
            <w:gridSpan w:val="4"/>
          </w:tcPr>
          <w:p w:rsidR="00890D6B" w:rsidRPr="00B774B2" w:rsidRDefault="00AD7496" w:rsidP="00B774B2">
            <w:pPr>
              <w:pStyle w:val="af7"/>
              <w:tabs>
                <w:tab w:val="left" w:pos="567"/>
                <w:tab w:val="left" w:pos="1985"/>
              </w:tabs>
              <w:spacing w:before="0" w:after="0"/>
              <w:ind w:left="0" w:right="34"/>
              <w:rPr>
                <w:bCs w:val="0"/>
              </w:rPr>
            </w:pPr>
            <w:r w:rsidRPr="00B774B2">
              <w:rPr>
                <w:bCs w:val="0"/>
              </w:rPr>
              <w:t xml:space="preserve">ИТОГО по филиалу </w:t>
            </w:r>
            <w:r w:rsidR="00890D6B" w:rsidRPr="00B774B2">
              <w:rPr>
                <w:bCs w:val="0"/>
              </w:rPr>
              <w:t xml:space="preserve">ПАО </w:t>
            </w:r>
            <w:r w:rsidRPr="00B774B2">
              <w:rPr>
                <w:bCs w:val="0"/>
              </w:rPr>
              <w:t>«Россети Центр и Приволжье</w:t>
            </w:r>
            <w:r w:rsidR="00890D6B" w:rsidRPr="00B774B2">
              <w:rPr>
                <w:bCs w:val="0"/>
              </w:rPr>
              <w:t>» «</w:t>
            </w:r>
            <w:r w:rsidR="00B774B2">
              <w:rPr>
                <w:bCs w:val="0"/>
              </w:rPr>
              <w:t>Тул</w:t>
            </w:r>
            <w:r w:rsidR="00890D6B" w:rsidRPr="00B774B2">
              <w:rPr>
                <w:bCs w:val="0"/>
              </w:rPr>
              <w:t>энерго »</w:t>
            </w:r>
            <w:r w:rsidR="00B774B2">
              <w:rPr>
                <w:i/>
                <w:szCs w:val="24"/>
              </w:rPr>
              <w:t xml:space="preserve"> </w:t>
            </w:r>
            <w:r w:rsidR="00890D6B" w:rsidRPr="00B774B2">
              <w:rPr>
                <w:bCs w:val="0"/>
              </w:rPr>
              <w:t xml:space="preserve"> с НДС, руб.</w:t>
            </w:r>
          </w:p>
        </w:tc>
        <w:tc>
          <w:tcPr>
            <w:tcW w:w="2551" w:type="dxa"/>
          </w:tcPr>
          <w:p w:rsidR="00890D6B" w:rsidRPr="00B774B2" w:rsidRDefault="00890D6B" w:rsidP="00514096">
            <w:pPr>
              <w:pStyle w:val="af7"/>
              <w:tabs>
                <w:tab w:val="left" w:pos="567"/>
                <w:tab w:val="left" w:pos="1985"/>
              </w:tabs>
              <w:spacing w:before="0" w:after="0"/>
              <w:ind w:left="0" w:right="34"/>
              <w:rPr>
                <w:szCs w:val="24"/>
              </w:rPr>
            </w:pPr>
          </w:p>
        </w:tc>
        <w:tc>
          <w:tcPr>
            <w:tcW w:w="2268" w:type="dxa"/>
          </w:tcPr>
          <w:p w:rsidR="00890D6B" w:rsidRPr="00B774B2" w:rsidRDefault="00890D6B" w:rsidP="00514096">
            <w:pPr>
              <w:pStyle w:val="af7"/>
              <w:tabs>
                <w:tab w:val="left" w:pos="567"/>
                <w:tab w:val="left" w:pos="1985"/>
              </w:tabs>
              <w:spacing w:before="0" w:after="0"/>
              <w:ind w:left="0" w:right="34"/>
              <w:jc w:val="right"/>
              <w:rPr>
                <w:szCs w:val="24"/>
              </w:rPr>
            </w:pPr>
          </w:p>
        </w:tc>
        <w:tc>
          <w:tcPr>
            <w:tcW w:w="3544" w:type="dxa"/>
          </w:tcPr>
          <w:p w:rsidR="00890D6B" w:rsidRPr="00B774B2" w:rsidRDefault="00890D6B" w:rsidP="00514096">
            <w:pPr>
              <w:pStyle w:val="af7"/>
              <w:tabs>
                <w:tab w:val="left" w:pos="567"/>
                <w:tab w:val="left" w:pos="1985"/>
              </w:tabs>
              <w:spacing w:before="0" w:after="0"/>
              <w:ind w:left="0" w:right="34"/>
              <w:rPr>
                <w:szCs w:val="24"/>
              </w:rPr>
            </w:pPr>
          </w:p>
        </w:tc>
      </w:tr>
    </w:tbl>
    <w:p w:rsidR="00890D6B" w:rsidRPr="00B774B2" w:rsidRDefault="00890D6B" w:rsidP="00514096">
      <w:pPr>
        <w:tabs>
          <w:tab w:val="left" w:pos="567"/>
          <w:tab w:val="left" w:pos="1985"/>
        </w:tabs>
        <w:ind w:right="34" w:firstLine="0"/>
        <w:rPr>
          <w:szCs w:val="24"/>
        </w:rPr>
      </w:pPr>
    </w:p>
    <w:p w:rsidR="00D06007" w:rsidRPr="00B774B2" w:rsidRDefault="00D06007" w:rsidP="00514096">
      <w:pPr>
        <w:tabs>
          <w:tab w:val="left" w:pos="567"/>
          <w:tab w:val="left" w:pos="1985"/>
        </w:tabs>
        <w:ind w:right="34" w:firstLine="0"/>
        <w:rPr>
          <w:szCs w:val="24"/>
        </w:rPr>
      </w:pPr>
    </w:p>
    <w:p w:rsidR="00D06007" w:rsidRPr="00B774B2" w:rsidRDefault="00D06007" w:rsidP="00514096">
      <w:pPr>
        <w:tabs>
          <w:tab w:val="left" w:pos="567"/>
          <w:tab w:val="left" w:pos="1985"/>
        </w:tabs>
        <w:ind w:right="34" w:firstLine="0"/>
        <w:rPr>
          <w:szCs w:val="24"/>
        </w:rPr>
      </w:pPr>
    </w:p>
    <w:p w:rsidR="00890D6B" w:rsidRPr="00B774B2" w:rsidRDefault="00890D6B" w:rsidP="004C4238">
      <w:pPr>
        <w:tabs>
          <w:tab w:val="left" w:pos="567"/>
          <w:tab w:val="left" w:pos="1985"/>
        </w:tabs>
        <w:ind w:right="11224" w:firstLine="0"/>
        <w:rPr>
          <w:szCs w:val="24"/>
        </w:rPr>
      </w:pPr>
      <w:r w:rsidRPr="00B774B2">
        <w:rPr>
          <w:szCs w:val="24"/>
        </w:rPr>
        <w:t>____________________________________</w:t>
      </w:r>
    </w:p>
    <w:p w:rsidR="00890D6B" w:rsidRPr="00B774B2" w:rsidRDefault="00890D6B" w:rsidP="004C4238">
      <w:pPr>
        <w:tabs>
          <w:tab w:val="left" w:pos="567"/>
          <w:tab w:val="left" w:pos="1985"/>
        </w:tabs>
        <w:ind w:right="11224" w:firstLine="0"/>
        <w:jc w:val="center"/>
        <w:rPr>
          <w:szCs w:val="24"/>
          <w:vertAlign w:val="superscript"/>
        </w:rPr>
      </w:pPr>
      <w:r w:rsidRPr="00B774B2">
        <w:rPr>
          <w:szCs w:val="24"/>
          <w:vertAlign w:val="superscript"/>
        </w:rPr>
        <w:t>(подпись, М.П.)</w:t>
      </w:r>
    </w:p>
    <w:p w:rsidR="00890D6B" w:rsidRPr="00B774B2" w:rsidRDefault="00890D6B" w:rsidP="004C4238">
      <w:pPr>
        <w:tabs>
          <w:tab w:val="left" w:pos="567"/>
          <w:tab w:val="left" w:pos="1985"/>
        </w:tabs>
        <w:ind w:right="11224" w:firstLine="0"/>
        <w:rPr>
          <w:szCs w:val="24"/>
        </w:rPr>
      </w:pPr>
      <w:r w:rsidRPr="00B774B2">
        <w:rPr>
          <w:szCs w:val="24"/>
        </w:rPr>
        <w:t>____________________________________</w:t>
      </w:r>
    </w:p>
    <w:p w:rsidR="00890D6B" w:rsidRPr="00B774B2" w:rsidRDefault="00890D6B" w:rsidP="004C4238">
      <w:pPr>
        <w:tabs>
          <w:tab w:val="left" w:pos="567"/>
          <w:tab w:val="left" w:pos="1985"/>
        </w:tabs>
        <w:ind w:right="11224" w:firstLine="0"/>
        <w:jc w:val="center"/>
        <w:rPr>
          <w:szCs w:val="24"/>
          <w:vertAlign w:val="superscript"/>
        </w:rPr>
      </w:pPr>
      <w:r w:rsidRPr="00B774B2">
        <w:rPr>
          <w:szCs w:val="24"/>
          <w:vertAlign w:val="superscript"/>
        </w:rPr>
        <w:t>(фамилия, имя, отчество подписавшего, должность)</w:t>
      </w:r>
    </w:p>
    <w:p w:rsidR="00890D6B" w:rsidRPr="00B774B2" w:rsidRDefault="00890D6B" w:rsidP="00514096">
      <w:pPr>
        <w:tabs>
          <w:tab w:val="left" w:pos="567"/>
          <w:tab w:val="left" w:pos="1985"/>
        </w:tabs>
        <w:ind w:right="34" w:firstLine="0"/>
        <w:jc w:val="center"/>
        <w:rPr>
          <w:szCs w:val="24"/>
          <w:vertAlign w:val="superscript"/>
        </w:rPr>
      </w:pPr>
    </w:p>
    <w:p w:rsidR="00890D6B" w:rsidRPr="00B774B2" w:rsidRDefault="00890D6B" w:rsidP="00514096">
      <w:pPr>
        <w:pBdr>
          <w:bottom w:val="single" w:sz="4" w:space="1" w:color="auto"/>
        </w:pBdr>
        <w:shd w:val="clear" w:color="auto" w:fill="E0E0E0"/>
        <w:tabs>
          <w:tab w:val="left" w:pos="567"/>
          <w:tab w:val="left" w:pos="1985"/>
        </w:tabs>
        <w:ind w:right="34" w:firstLine="0"/>
        <w:jc w:val="center"/>
        <w:rPr>
          <w:b/>
          <w:spacing w:val="36"/>
          <w:szCs w:val="24"/>
        </w:rPr>
      </w:pPr>
      <w:r w:rsidRPr="00B774B2">
        <w:rPr>
          <w:b/>
          <w:spacing w:val="36"/>
          <w:szCs w:val="24"/>
        </w:rPr>
        <w:t>конец формы</w:t>
      </w:r>
    </w:p>
    <w:p w:rsidR="00890D6B" w:rsidRPr="00B774B2" w:rsidRDefault="00890D6B" w:rsidP="004622CC">
      <w:pPr>
        <w:pStyle w:val="3"/>
        <w:numPr>
          <w:ilvl w:val="2"/>
          <w:numId w:val="33"/>
        </w:numPr>
        <w:tabs>
          <w:tab w:val="left" w:pos="567"/>
          <w:tab w:val="num" w:pos="1134"/>
          <w:tab w:val="left" w:pos="1985"/>
        </w:tabs>
        <w:ind w:left="0" w:right="34" w:firstLine="0"/>
        <w:rPr>
          <w:sz w:val="24"/>
          <w:szCs w:val="24"/>
        </w:rPr>
      </w:pPr>
      <w:r w:rsidRPr="00B774B2">
        <w:rPr>
          <w:b w:val="0"/>
          <w:szCs w:val="24"/>
        </w:rPr>
        <w:br w:type="page"/>
      </w:r>
      <w:bookmarkStart w:id="59" w:name="_Toc220919157"/>
      <w:r w:rsidRPr="00B774B2">
        <w:rPr>
          <w:sz w:val="24"/>
          <w:szCs w:val="24"/>
        </w:rPr>
        <w:t>Инструкции по заполнению</w:t>
      </w:r>
      <w:bookmarkEnd w:id="59"/>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rPr>
        <w:t>Участник указывает свое фирменное наименование (в т.ч. организационно-правовую форму) и свой адрес.</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lang w:val="ru-RU"/>
        </w:rPr>
        <w:t>Указывается предмет закупки.</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rPr>
        <w:t xml:space="preserve">Сводная таблица стоимости </w:t>
      </w:r>
      <w:r w:rsidRPr="00483C6D">
        <w:rPr>
          <w:sz w:val="24"/>
          <w:szCs w:val="24"/>
          <w:lang w:val="ru-RU"/>
        </w:rPr>
        <w:t>работ</w:t>
      </w:r>
      <w:r w:rsidRPr="00483C6D">
        <w:rPr>
          <w:sz w:val="24"/>
          <w:szCs w:val="24"/>
        </w:rPr>
        <w:t xml:space="preserve"> подготавливается на основании </w:t>
      </w:r>
      <w:r w:rsidRPr="00483C6D">
        <w:rPr>
          <w:sz w:val="24"/>
          <w:szCs w:val="24"/>
          <w:lang w:val="ru-RU"/>
        </w:rPr>
        <w:t xml:space="preserve">Технического(их) задания(ий) и </w:t>
      </w:r>
      <w:r w:rsidRPr="00483C6D">
        <w:rPr>
          <w:bCs/>
          <w:sz w:val="24"/>
          <w:szCs w:val="24"/>
        </w:rPr>
        <w:t>Предложени</w:t>
      </w:r>
      <w:r w:rsidRPr="00483C6D">
        <w:rPr>
          <w:bCs/>
          <w:sz w:val="24"/>
          <w:szCs w:val="24"/>
          <w:lang w:val="ru-RU"/>
        </w:rPr>
        <w:t>я</w:t>
      </w:r>
      <w:r w:rsidRPr="00483C6D">
        <w:rPr>
          <w:bCs/>
          <w:sz w:val="24"/>
          <w:szCs w:val="24"/>
        </w:rPr>
        <w:t xml:space="preserve"> в отношении предмета закупки</w:t>
      </w:r>
      <w:r w:rsidRPr="00483C6D">
        <w:rPr>
          <w:sz w:val="24"/>
          <w:szCs w:val="24"/>
        </w:rPr>
        <w:t xml:space="preserve"> (</w:t>
      </w:r>
      <w:r w:rsidRPr="00483C6D">
        <w:rPr>
          <w:sz w:val="24"/>
          <w:szCs w:val="24"/>
          <w:lang w:val="ru-RU"/>
        </w:rPr>
        <w:t xml:space="preserve">подраздел </w:t>
      </w:r>
      <w:r w:rsidRPr="00483C6D">
        <w:rPr>
          <w:sz w:val="24"/>
          <w:szCs w:val="24"/>
          <w:lang w:val="ru-RU"/>
        </w:rPr>
        <w:fldChar w:fldCharType="begin"/>
      </w:r>
      <w:r w:rsidRPr="00483C6D">
        <w:rPr>
          <w:sz w:val="24"/>
          <w:szCs w:val="24"/>
          <w:lang w:val="ru-RU"/>
        </w:rPr>
        <w:instrText xml:space="preserve"> REF _Ref3889256 \r \h  \* MERGEFORMAT </w:instrText>
      </w:r>
      <w:r w:rsidRPr="00483C6D">
        <w:rPr>
          <w:sz w:val="24"/>
          <w:szCs w:val="24"/>
          <w:lang w:val="ru-RU"/>
        </w:rPr>
      </w:r>
      <w:r w:rsidRPr="00483C6D">
        <w:rPr>
          <w:sz w:val="24"/>
          <w:szCs w:val="24"/>
          <w:lang w:val="ru-RU"/>
        </w:rPr>
        <w:fldChar w:fldCharType="separate"/>
      </w:r>
      <w:r w:rsidRPr="00483C6D">
        <w:rPr>
          <w:sz w:val="24"/>
          <w:szCs w:val="24"/>
          <w:lang w:val="ru-RU"/>
        </w:rPr>
        <w:t>1.2</w:t>
      </w:r>
      <w:r w:rsidRPr="00483C6D">
        <w:rPr>
          <w:sz w:val="24"/>
          <w:szCs w:val="24"/>
          <w:lang w:val="ru-RU"/>
        </w:rPr>
        <w:fldChar w:fldCharType="end"/>
      </w:r>
      <w:r w:rsidRPr="00483C6D">
        <w:rPr>
          <w:sz w:val="24"/>
          <w:szCs w:val="24"/>
        </w:rPr>
        <w:t>).</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rPr>
        <w:t>Участник указывает систему налогообложения, которую он применяет на момент подачи заявки.</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rPr>
        <w:t xml:space="preserve">В Сводной таблице стоимости </w:t>
      </w:r>
      <w:r w:rsidRPr="00483C6D">
        <w:rPr>
          <w:sz w:val="24"/>
          <w:szCs w:val="24"/>
          <w:lang w:val="ru-RU"/>
        </w:rPr>
        <w:t>работ</w:t>
      </w:r>
      <w:r w:rsidRPr="00483C6D">
        <w:rPr>
          <w:sz w:val="24"/>
          <w:szCs w:val="24"/>
        </w:rPr>
        <w:t xml:space="preserve"> приводятся соответственно наименования выполняемых работ, единица измерения объема </w:t>
      </w:r>
      <w:r w:rsidRPr="00483C6D">
        <w:rPr>
          <w:sz w:val="24"/>
          <w:szCs w:val="24"/>
          <w:lang w:val="ru-RU"/>
        </w:rPr>
        <w:t>работ</w:t>
      </w:r>
      <w:r w:rsidRPr="00483C6D">
        <w:rPr>
          <w:sz w:val="24"/>
          <w:szCs w:val="24"/>
        </w:rPr>
        <w:t xml:space="preserve">, объем </w:t>
      </w:r>
      <w:r w:rsidRPr="00483C6D">
        <w:rPr>
          <w:sz w:val="24"/>
          <w:szCs w:val="24"/>
          <w:lang w:val="ru-RU"/>
        </w:rPr>
        <w:t xml:space="preserve">работ </w:t>
      </w:r>
      <w:r w:rsidRPr="00483C6D">
        <w:rPr>
          <w:sz w:val="24"/>
          <w:szCs w:val="24"/>
        </w:rPr>
        <w:t xml:space="preserve">в указанных единицах измерения, единичная расценка и общая стоимость оказания </w:t>
      </w:r>
      <w:r w:rsidRPr="00483C6D">
        <w:rPr>
          <w:sz w:val="24"/>
          <w:szCs w:val="24"/>
          <w:lang w:val="ru-RU"/>
        </w:rPr>
        <w:t>работ</w:t>
      </w:r>
      <w:r w:rsidRPr="00483C6D">
        <w:rPr>
          <w:sz w:val="24"/>
          <w:szCs w:val="24"/>
        </w:rPr>
        <w:t xml:space="preserve">, полученная путем умножения объема </w:t>
      </w:r>
      <w:r w:rsidRPr="00483C6D">
        <w:rPr>
          <w:sz w:val="24"/>
          <w:szCs w:val="24"/>
          <w:lang w:val="ru-RU"/>
        </w:rPr>
        <w:t xml:space="preserve">работ </w:t>
      </w:r>
      <w:r w:rsidRPr="00483C6D">
        <w:rPr>
          <w:sz w:val="24"/>
          <w:szCs w:val="24"/>
        </w:rPr>
        <w:t>на единичную расценку. Также могут быть приведены примечания и комментарии.</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rPr>
        <w:t xml:space="preserve">Все суммы в Сводной таблице стоимости </w:t>
      </w:r>
      <w:r w:rsidRPr="00483C6D">
        <w:rPr>
          <w:sz w:val="24"/>
          <w:szCs w:val="24"/>
          <w:lang w:val="ru-RU"/>
        </w:rPr>
        <w:t xml:space="preserve">работ </w:t>
      </w:r>
      <w:r w:rsidRPr="00483C6D">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Pr="00483C6D">
        <w:rPr>
          <w:sz w:val="24"/>
          <w:szCs w:val="24"/>
          <w:lang w:val="ru-RU"/>
        </w:rPr>
        <w:t xml:space="preserve">работ </w:t>
      </w:r>
      <w:r w:rsidRPr="00483C6D">
        <w:rPr>
          <w:sz w:val="24"/>
          <w:szCs w:val="24"/>
        </w:rPr>
        <w:t>не допускаются.</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lang w:val="ru-RU"/>
        </w:rPr>
        <w:t>Итоговая стоимость Заявки должна соответствовать цене, указанной Участником на «котировочной доске» ЭТП.</w:t>
      </w:r>
    </w:p>
    <w:p w:rsidR="00890D6B" w:rsidRPr="00B774B2" w:rsidRDefault="00483C6D" w:rsidP="00483C6D">
      <w:pPr>
        <w:pStyle w:val="aff0"/>
        <w:tabs>
          <w:tab w:val="clear" w:pos="360"/>
          <w:tab w:val="left" w:pos="567"/>
          <w:tab w:val="left" w:pos="1985"/>
        </w:tabs>
        <w:spacing w:before="100" w:beforeAutospacing="1" w:line="240" w:lineRule="auto"/>
        <w:ind w:left="0" w:right="34" w:firstLine="0"/>
        <w:rPr>
          <w:sz w:val="24"/>
          <w:szCs w:val="24"/>
        </w:rPr>
      </w:pPr>
      <w:r>
        <w:rPr>
          <w:sz w:val="24"/>
          <w:szCs w:val="24"/>
          <w:lang w:val="ru-RU"/>
        </w:rPr>
        <w:t xml:space="preserve">                   </w:t>
      </w:r>
      <w:bookmarkStart w:id="60" w:name="_GoBack"/>
      <w:bookmarkEnd w:id="60"/>
      <w:r w:rsidRPr="00483C6D">
        <w:rPr>
          <w:sz w:val="24"/>
          <w:szCs w:val="24"/>
          <w:lang w:val="ru-RU"/>
        </w:rPr>
        <w:t xml:space="preserve">1.2.2.8 </w:t>
      </w:r>
      <w:r w:rsidRPr="00483C6D">
        <w:rPr>
          <w:sz w:val="24"/>
          <w:szCs w:val="24"/>
        </w:rPr>
        <w:t xml:space="preserve">Сводная таблица стоимости </w:t>
      </w:r>
      <w:r w:rsidRPr="00483C6D">
        <w:rPr>
          <w:sz w:val="24"/>
          <w:szCs w:val="24"/>
          <w:lang w:val="ru-RU"/>
        </w:rPr>
        <w:t>работ</w:t>
      </w:r>
      <w:r w:rsidRPr="00483C6D">
        <w:rPr>
          <w:sz w:val="24"/>
          <w:szCs w:val="24"/>
        </w:rPr>
        <w:t xml:space="preserve"> </w:t>
      </w:r>
      <w:r w:rsidRPr="00483C6D">
        <w:rPr>
          <w:sz w:val="24"/>
          <w:lang w:val="ru-RU"/>
        </w:rPr>
        <w:t>будет служить основой для подготовки приложения к Договору(ам)</w:t>
      </w:r>
      <w:r w:rsidRPr="00483C6D">
        <w:rPr>
          <w:sz w:val="24"/>
        </w:rPr>
        <w:t>.</w:t>
      </w:r>
    </w:p>
    <w:p w:rsidR="00890D6B" w:rsidRPr="00855A8C" w:rsidRDefault="00890D6B" w:rsidP="00514096">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rPr>
          <w:highlight w:val="yellow"/>
        </w:rPr>
        <w:sectPr w:rsidR="00890D6B" w:rsidRPr="00855A8C" w:rsidSect="00890D6B">
          <w:pgSz w:w="16838" w:h="11906" w:orient="landscape" w:code="9"/>
          <w:pgMar w:top="1134" w:right="680" w:bottom="567" w:left="539" w:header="680" w:footer="278" w:gutter="0"/>
          <w:cols w:space="708"/>
          <w:titlePg/>
          <w:docGrid w:linePitch="360"/>
        </w:sectPr>
      </w:pPr>
    </w:p>
    <w:p w:rsidR="00D8740D" w:rsidRPr="00D8740D"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61" w:name="_Toc220919158"/>
      <w:r w:rsidRPr="00D8740D">
        <w:rPr>
          <w:i/>
          <w:szCs w:val="24"/>
          <w:shd w:val="clear" w:color="auto" w:fill="FFFF99"/>
          <w:lang w:eastAsia="ru-RU"/>
        </w:rPr>
        <w:t xml:space="preserve">ДОКУМЕНТЫ </w:t>
      </w:r>
      <w:r w:rsidRPr="00D8740D">
        <w:rPr>
          <w:i/>
          <w:szCs w:val="24"/>
          <w:shd w:val="clear" w:color="auto" w:fill="FFFF99"/>
          <w:lang w:val="ru-RU" w:eastAsia="ru-RU"/>
        </w:rPr>
        <w:t>ВТОРОЙ</w:t>
      </w:r>
      <w:r w:rsidRPr="00D8740D">
        <w:rPr>
          <w:i/>
          <w:szCs w:val="24"/>
          <w:shd w:val="clear" w:color="auto" w:fill="FFFF99"/>
          <w:lang w:eastAsia="ru-RU"/>
        </w:rPr>
        <w:t xml:space="preserve"> ЧАСТИ ЗАЯВКИ</w:t>
      </w:r>
      <w:bookmarkEnd w:id="61"/>
    </w:p>
    <w:p w:rsidR="00211593" w:rsidRPr="00306964" w:rsidRDefault="00211593" w:rsidP="00500BEE">
      <w:pPr>
        <w:pStyle w:val="2"/>
        <w:widowControl w:val="0"/>
        <w:numPr>
          <w:ilvl w:val="1"/>
          <w:numId w:val="33"/>
        </w:numPr>
        <w:tabs>
          <w:tab w:val="left" w:pos="567"/>
          <w:tab w:val="num" w:pos="1418"/>
          <w:tab w:val="left" w:pos="1985"/>
        </w:tabs>
        <w:spacing w:before="100" w:beforeAutospacing="1" w:after="100" w:afterAutospacing="1" w:line="240" w:lineRule="auto"/>
        <w:ind w:left="0" w:right="34" w:firstLine="0"/>
        <w:jc w:val="left"/>
        <w:rPr>
          <w:sz w:val="24"/>
          <w:szCs w:val="24"/>
        </w:rPr>
      </w:pPr>
      <w:bookmarkStart w:id="62" w:name="_Ref55335823"/>
      <w:bookmarkStart w:id="63" w:name="_Ref55336359"/>
      <w:bookmarkStart w:id="64" w:name="_Toc57314675"/>
      <w:bookmarkStart w:id="65" w:name="_Toc69728989"/>
      <w:bookmarkStart w:id="66" w:name="_Toc98253939"/>
      <w:bookmarkStart w:id="67" w:name="_Toc165173865"/>
      <w:bookmarkStart w:id="68" w:name="_Toc423423672"/>
      <w:bookmarkStart w:id="69" w:name="_Toc441131118"/>
      <w:bookmarkStart w:id="70" w:name="_Toc220919159"/>
      <w:bookmarkEnd w:id="38"/>
      <w:bookmarkEnd w:id="39"/>
      <w:bookmarkEnd w:id="40"/>
      <w:bookmarkEnd w:id="41"/>
      <w:bookmarkEnd w:id="42"/>
      <w:bookmarkEnd w:id="43"/>
      <w:bookmarkEnd w:id="44"/>
      <w:bookmarkEnd w:id="45"/>
      <w:bookmarkEnd w:id="46"/>
      <w:bookmarkEnd w:id="47"/>
      <w:bookmarkEnd w:id="48"/>
      <w:r w:rsidRPr="00306964">
        <w:rPr>
          <w:sz w:val="24"/>
          <w:szCs w:val="24"/>
        </w:rPr>
        <w:t xml:space="preserve">Анкета (форма </w:t>
      </w:r>
      <w:r w:rsidR="001F459A">
        <w:rPr>
          <w:sz w:val="24"/>
          <w:szCs w:val="24"/>
          <w:lang w:val="ru-RU"/>
        </w:rPr>
        <w:t>3</w:t>
      </w:r>
      <w:r w:rsidRPr="00306964">
        <w:rPr>
          <w:sz w:val="24"/>
          <w:szCs w:val="24"/>
        </w:rPr>
        <w:t>)</w:t>
      </w:r>
      <w:bookmarkEnd w:id="62"/>
      <w:bookmarkEnd w:id="63"/>
      <w:bookmarkEnd w:id="64"/>
      <w:bookmarkEnd w:id="65"/>
      <w:bookmarkEnd w:id="66"/>
      <w:bookmarkEnd w:id="67"/>
      <w:bookmarkEnd w:id="68"/>
      <w:bookmarkEnd w:id="69"/>
      <w:bookmarkEnd w:id="70"/>
    </w:p>
    <w:p w:rsidR="00211593" w:rsidRPr="00306964" w:rsidRDefault="00211593" w:rsidP="00500BEE">
      <w:pPr>
        <w:pStyle w:val="3"/>
        <w:keepNext w:val="0"/>
        <w:widowControl w:val="0"/>
        <w:numPr>
          <w:ilvl w:val="2"/>
          <w:numId w:val="33"/>
        </w:numPr>
        <w:tabs>
          <w:tab w:val="left" w:pos="567"/>
          <w:tab w:val="left" w:pos="1985"/>
        </w:tabs>
        <w:ind w:left="0" w:right="34" w:firstLine="0"/>
        <w:rPr>
          <w:sz w:val="24"/>
          <w:szCs w:val="24"/>
        </w:rPr>
      </w:pPr>
      <w:bookmarkStart w:id="71" w:name="_Toc98253940"/>
      <w:bookmarkStart w:id="72" w:name="_Toc157248192"/>
      <w:bookmarkStart w:id="73" w:name="_Toc157496561"/>
      <w:bookmarkStart w:id="74" w:name="_Toc158206100"/>
      <w:bookmarkStart w:id="75" w:name="_Toc164057785"/>
      <w:bookmarkStart w:id="76" w:name="_Toc164137135"/>
      <w:bookmarkStart w:id="77" w:name="_Toc164161295"/>
      <w:bookmarkStart w:id="78" w:name="_Toc165173866"/>
      <w:bookmarkStart w:id="79" w:name="_Toc439170688"/>
      <w:bookmarkStart w:id="80" w:name="_Toc439172790"/>
      <w:bookmarkStart w:id="81" w:name="_Toc439173234"/>
      <w:bookmarkStart w:id="82" w:name="_Toc439238230"/>
      <w:bookmarkStart w:id="83" w:name="_Toc439252778"/>
      <w:bookmarkStart w:id="84" w:name="_Ref440272119"/>
      <w:bookmarkStart w:id="85" w:name="_Toc440361389"/>
      <w:bookmarkStart w:id="86" w:name="_Toc441131119"/>
      <w:bookmarkStart w:id="87" w:name="_Toc442265396"/>
      <w:bookmarkStart w:id="88" w:name="_Ref444173154"/>
      <w:bookmarkStart w:id="89" w:name="_Toc447292633"/>
      <w:bookmarkStart w:id="90" w:name="_Toc461809079"/>
      <w:bookmarkStart w:id="91" w:name="_Toc463514498"/>
      <w:bookmarkStart w:id="92" w:name="_Toc466908618"/>
      <w:bookmarkStart w:id="93" w:name="_Toc469479688"/>
      <w:bookmarkStart w:id="94" w:name="_Toc471986638"/>
      <w:bookmarkStart w:id="95" w:name="_Toc498509272"/>
      <w:bookmarkStart w:id="96" w:name="_Toc524939628"/>
      <w:bookmarkStart w:id="97" w:name="_Toc220919160"/>
      <w:r w:rsidRPr="00306964">
        <w:rPr>
          <w:sz w:val="24"/>
          <w:szCs w:val="24"/>
        </w:rPr>
        <w:t>Форма Анкеты Участника</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11593" w:rsidRPr="00F647F7" w:rsidRDefault="00211593" w:rsidP="00500BEE">
      <w:pPr>
        <w:pBdr>
          <w:top w:val="single" w:sz="4" w:space="1" w:color="auto"/>
        </w:pBdr>
        <w:shd w:val="clear" w:color="auto" w:fill="E0E0E0"/>
        <w:tabs>
          <w:tab w:val="left" w:pos="567"/>
          <w:tab w:val="left" w:pos="1985"/>
        </w:tabs>
        <w:ind w:right="34" w:firstLine="0"/>
        <w:jc w:val="center"/>
        <w:rPr>
          <w:b/>
          <w:color w:val="000000"/>
          <w:spacing w:val="36"/>
          <w:szCs w:val="24"/>
        </w:rPr>
      </w:pPr>
      <w:r w:rsidRPr="00F647F7">
        <w:rPr>
          <w:b/>
          <w:color w:val="000000"/>
          <w:spacing w:val="36"/>
          <w:szCs w:val="24"/>
        </w:rPr>
        <w:t>начало формы</w:t>
      </w:r>
    </w:p>
    <w:p w:rsidR="00211593" w:rsidRPr="00F647F7"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jc w:val="center"/>
        <w:rPr>
          <w:b/>
          <w:szCs w:val="24"/>
        </w:rPr>
      </w:pPr>
      <w:r w:rsidRPr="004F2638">
        <w:rPr>
          <w:b/>
          <w:szCs w:val="24"/>
        </w:rPr>
        <w:t>Анкета Участника</w:t>
      </w:r>
    </w:p>
    <w:p w:rsidR="00211593" w:rsidRPr="004F2638"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rPr>
          <w:color w:val="000000"/>
          <w:szCs w:val="24"/>
        </w:rPr>
      </w:pPr>
      <w:r w:rsidRPr="004F2638">
        <w:rPr>
          <w:color w:val="000000"/>
          <w:szCs w:val="24"/>
        </w:rPr>
        <w:t>Наименование и адрес Участника: _________________________________</w:t>
      </w:r>
    </w:p>
    <w:p w:rsidR="0024266D" w:rsidRPr="004F2638" w:rsidRDefault="0024266D" w:rsidP="0024266D">
      <w:pPr>
        <w:tabs>
          <w:tab w:val="left" w:pos="567"/>
          <w:tab w:val="left" w:pos="1985"/>
        </w:tabs>
        <w:ind w:right="34" w:firstLine="0"/>
        <w:rPr>
          <w:szCs w:val="24"/>
        </w:rPr>
      </w:pPr>
      <w:r w:rsidRPr="004F2638">
        <w:rPr>
          <w:color w:val="000000"/>
          <w:szCs w:val="24"/>
        </w:rPr>
        <w:t xml:space="preserve">Право заключения </w:t>
      </w:r>
      <w:r w:rsidRPr="004F2638">
        <w:rPr>
          <w:szCs w:val="24"/>
        </w:rPr>
        <w:t xml:space="preserve">Договора(ов) на _____________________________________________________ </w:t>
      </w:r>
    </w:p>
    <w:p w:rsidR="0024266D" w:rsidRPr="004F2638" w:rsidRDefault="0024266D" w:rsidP="0024266D">
      <w:pPr>
        <w:tabs>
          <w:tab w:val="left" w:pos="567"/>
          <w:tab w:val="left" w:pos="1985"/>
        </w:tabs>
        <w:ind w:right="34" w:firstLine="0"/>
        <w:rPr>
          <w:szCs w:val="24"/>
          <w:vertAlign w:val="superscript"/>
        </w:rPr>
      </w:pPr>
      <w:r w:rsidRPr="004F2638">
        <w:rPr>
          <w:szCs w:val="24"/>
          <w:vertAlign w:val="superscript"/>
        </w:rPr>
        <w:t xml:space="preserve">                                                                                                                            (указывается предмет закупки)</w:t>
      </w:r>
    </w:p>
    <w:p w:rsidR="0024266D" w:rsidRPr="004F2638" w:rsidRDefault="0024266D" w:rsidP="0024266D">
      <w:pPr>
        <w:rPr>
          <w:color w:val="000000"/>
          <w:szCs w:val="24"/>
        </w:rPr>
      </w:pPr>
    </w:p>
    <w:p w:rsidR="001F459A" w:rsidRPr="004F2638" w:rsidRDefault="001F459A"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500BEE" w:rsidRPr="004F2638" w:rsidTr="001F459A">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tabs>
                <w:tab w:val="left" w:pos="567"/>
                <w:tab w:val="left" w:pos="1985"/>
              </w:tabs>
              <w:ind w:right="34" w:firstLine="0"/>
              <w:jc w:val="center"/>
              <w:rPr>
                <w:szCs w:val="24"/>
              </w:rPr>
            </w:pPr>
            <w:r w:rsidRPr="004F2638">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Сведения о Участнике</w:t>
            </w: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Наименование, фирменное наименование (при наличии) Участника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Адрес юридического лица в пределах нахождения юридического лица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4F2638">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F2638">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855A8C">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widowControl/>
              <w:autoSpaceDE w:val="0"/>
              <w:autoSpaceDN w:val="0"/>
              <w:adjustRightInd w:val="0"/>
              <w:ind w:firstLine="0"/>
              <w:rPr>
                <w:szCs w:val="24"/>
              </w:rPr>
            </w:pPr>
            <w:r w:rsidRPr="00855A8C">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855A8C">
              <w:rPr>
                <w:i/>
                <w:szCs w:val="24"/>
              </w:rPr>
              <w:t>(для юридического лица)</w:t>
            </w:r>
            <w:r w:rsidRPr="00855A8C">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Телефоны Участника (с указанием кода города)</w:t>
            </w:r>
          </w:p>
          <w:p w:rsidR="00500BEE" w:rsidRPr="00855A8C" w:rsidRDefault="00500BEE" w:rsidP="00337A34">
            <w:pPr>
              <w:pStyle w:val="af7"/>
              <w:tabs>
                <w:tab w:val="left" w:pos="567"/>
                <w:tab w:val="left" w:pos="1985"/>
              </w:tabs>
              <w:spacing w:before="0" w:after="0"/>
              <w:ind w:left="0" w:right="34"/>
              <w:rPr>
                <w:i/>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Факс Участника (с указанием кода города)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Адрес электронной почты Участника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bl>
    <w:p w:rsidR="00500BEE" w:rsidRPr="00855A8C" w:rsidRDefault="00500BEE" w:rsidP="00500BEE">
      <w:pPr>
        <w:widowControl/>
        <w:tabs>
          <w:tab w:val="left" w:pos="567"/>
          <w:tab w:val="left" w:pos="1985"/>
        </w:tabs>
        <w:snapToGrid w:val="0"/>
        <w:ind w:right="34"/>
        <w:jc w:val="center"/>
        <w:rPr>
          <w:szCs w:val="24"/>
        </w:rPr>
      </w:pPr>
    </w:p>
    <w:p w:rsidR="00D51BC8" w:rsidRPr="00855A8C" w:rsidRDefault="00D51BC8" w:rsidP="004C4238">
      <w:pPr>
        <w:tabs>
          <w:tab w:val="left" w:pos="567"/>
          <w:tab w:val="left" w:pos="1985"/>
        </w:tabs>
        <w:ind w:right="5810" w:firstLine="0"/>
      </w:pPr>
      <w:bookmarkStart w:id="98" w:name="_Toc439170689"/>
      <w:bookmarkStart w:id="99" w:name="_Toc439172791"/>
      <w:bookmarkStart w:id="100" w:name="_Toc439173235"/>
      <w:bookmarkStart w:id="101" w:name="_Toc439238231"/>
      <w:bookmarkStart w:id="102" w:name="_Toc439252779"/>
      <w:bookmarkStart w:id="103" w:name="_Ref440272147"/>
      <w:bookmarkStart w:id="104" w:name="_Toc440361390"/>
      <w:bookmarkStart w:id="105" w:name="_Toc441131120"/>
      <w:bookmarkStart w:id="106" w:name="_Ref444173080"/>
      <w:bookmarkStart w:id="107" w:name="_Ref444173192"/>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(подпись, М.П.)</w:t>
      </w:r>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(фамилия, имя, отчество подписавшего, должность)</w:t>
      </w:r>
    </w:p>
    <w:p w:rsidR="00D51BC8" w:rsidRPr="00855A8C" w:rsidRDefault="00500BEE" w:rsidP="00514096">
      <w:pPr>
        <w:tabs>
          <w:tab w:val="left" w:pos="567"/>
          <w:tab w:val="left" w:pos="1985"/>
        </w:tabs>
        <w:ind w:right="34" w:firstLine="0"/>
        <w:jc w:val="center"/>
        <w:rPr>
          <w:color w:val="000000"/>
          <w:vertAlign w:val="superscript"/>
        </w:rPr>
      </w:pPr>
      <w:r w:rsidRPr="00855A8C">
        <w:br w:type="page"/>
      </w:r>
    </w:p>
    <w:p w:rsidR="00211593" w:rsidRPr="00855A8C" w:rsidRDefault="00211593" w:rsidP="004622CC">
      <w:pPr>
        <w:pStyle w:val="3"/>
        <w:numPr>
          <w:ilvl w:val="2"/>
          <w:numId w:val="33"/>
        </w:numPr>
        <w:tabs>
          <w:tab w:val="left" w:pos="567"/>
          <w:tab w:val="left" w:pos="1985"/>
        </w:tabs>
        <w:ind w:left="0" w:right="34" w:firstLine="0"/>
        <w:rPr>
          <w:sz w:val="24"/>
          <w:szCs w:val="24"/>
        </w:rPr>
      </w:pPr>
      <w:bookmarkStart w:id="108" w:name="_Toc125426243"/>
      <w:bookmarkStart w:id="109" w:name="_Toc466908620"/>
      <w:bookmarkStart w:id="110" w:name="_Toc469479690"/>
      <w:bookmarkStart w:id="111" w:name="_Toc471986640"/>
      <w:bookmarkStart w:id="112" w:name="_Toc498509274"/>
      <w:bookmarkStart w:id="113" w:name="_Toc524939630"/>
      <w:bookmarkStart w:id="114" w:name="_Toc535853819"/>
      <w:bookmarkStart w:id="115" w:name="_Toc536020450"/>
      <w:bookmarkStart w:id="116" w:name="_Toc220919161"/>
      <w:bookmarkStart w:id="117" w:name="_Toc396984070"/>
      <w:bookmarkStart w:id="118" w:name="_Toc423423673"/>
      <w:bookmarkStart w:id="119" w:name="_Toc439170691"/>
      <w:bookmarkStart w:id="120" w:name="_Toc439172793"/>
      <w:bookmarkStart w:id="121" w:name="_Toc439173237"/>
      <w:bookmarkStart w:id="122" w:name="_Toc439238233"/>
      <w:bookmarkStart w:id="123" w:name="_Toc439252780"/>
      <w:bookmarkStart w:id="124" w:name="_Toc439323754"/>
      <w:bookmarkStart w:id="125" w:name="_Toc440361391"/>
      <w:bookmarkStart w:id="126" w:name="_Toc440376146"/>
      <w:bookmarkStart w:id="127" w:name="_Toc440376273"/>
      <w:bookmarkStart w:id="128" w:name="_Toc440382531"/>
      <w:bookmarkStart w:id="129" w:name="_Toc440447201"/>
      <w:bookmarkStart w:id="130" w:name="_Toc440632362"/>
      <w:bookmarkStart w:id="131" w:name="_Toc440875134"/>
      <w:bookmarkStart w:id="132" w:name="_Toc441131121"/>
      <w:bookmarkStart w:id="133" w:name="_Toc441485149"/>
      <w:bookmarkStart w:id="134" w:name="_Toc441503334"/>
      <w:bookmarkStart w:id="135" w:name="_Toc441572126"/>
      <w:bookmarkStart w:id="136" w:name="_Toc441575218"/>
      <w:bookmarkStart w:id="137" w:name="_Toc442195887"/>
      <w:bookmarkStart w:id="138" w:name="_Toc442251929"/>
      <w:bookmarkStart w:id="139" w:name="_Toc442258878"/>
      <w:bookmarkStart w:id="140" w:name="_Toc442259118"/>
      <w:bookmarkStart w:id="141" w:name="_Toc442265429"/>
      <w:bookmarkStart w:id="142" w:name="_Toc447292635"/>
      <w:bookmarkStart w:id="143" w:name="_Toc461809081"/>
      <w:bookmarkStart w:id="144" w:name="_Toc463514500"/>
      <w:bookmarkEnd w:id="98"/>
      <w:bookmarkEnd w:id="99"/>
      <w:bookmarkEnd w:id="100"/>
      <w:bookmarkEnd w:id="101"/>
      <w:bookmarkEnd w:id="102"/>
      <w:bookmarkEnd w:id="103"/>
      <w:bookmarkEnd w:id="104"/>
      <w:bookmarkEnd w:id="105"/>
      <w:bookmarkEnd w:id="106"/>
      <w:bookmarkEnd w:id="107"/>
      <w:r w:rsidRPr="00855A8C">
        <w:rPr>
          <w:sz w:val="24"/>
          <w:szCs w:val="24"/>
        </w:rPr>
        <w:t>Инструкции по заполнению</w:t>
      </w:r>
      <w:bookmarkEnd w:id="108"/>
      <w:bookmarkEnd w:id="109"/>
      <w:bookmarkEnd w:id="110"/>
      <w:bookmarkEnd w:id="111"/>
      <w:bookmarkEnd w:id="112"/>
      <w:bookmarkEnd w:id="113"/>
      <w:bookmarkEnd w:id="114"/>
      <w:bookmarkEnd w:id="115"/>
      <w:bookmarkEnd w:id="116"/>
      <w:r w:rsidRPr="00855A8C">
        <w:rPr>
          <w:sz w:val="24"/>
          <w:szCs w:val="24"/>
        </w:rPr>
        <w:t xml:space="preserve"> </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211593" w:rsidRDefault="00211593"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 указывает свое фирменное наименование (в т.ч. организационно-правовую форму) и свой юридический адрес.</w:t>
      </w:r>
    </w:p>
    <w:p w:rsidR="005715C7" w:rsidRPr="00855A8C" w:rsidRDefault="005715C7"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Pr>
          <w:sz w:val="24"/>
          <w:szCs w:val="24"/>
          <w:lang w:val="ru-RU"/>
        </w:rPr>
        <w:t>Указывается предмет закупки.</w:t>
      </w:r>
    </w:p>
    <w:p w:rsidR="00211593" w:rsidRPr="00855A8C" w:rsidRDefault="009A1E35"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Участники должны заполнить приведенные выше таблицы по позициям</w:t>
      </w:r>
      <w:r w:rsidR="001F4994">
        <w:rPr>
          <w:sz w:val="24"/>
          <w:szCs w:val="24"/>
          <w:lang w:val="ru-RU"/>
        </w:rPr>
        <w:t xml:space="preserve"> </w:t>
      </w:r>
      <w:r w:rsidR="00A85552" w:rsidRPr="00A85552">
        <w:rPr>
          <w:sz w:val="24"/>
          <w:szCs w:val="24"/>
          <w:lang w:val="ru-RU"/>
        </w:rPr>
        <w:t>(1-5)</w:t>
      </w:r>
      <w:r w:rsidRPr="00855A8C">
        <w:rPr>
          <w:sz w:val="24"/>
          <w:szCs w:val="24"/>
        </w:rPr>
        <w:t xml:space="preserve">. </w:t>
      </w:r>
    </w:p>
    <w:p w:rsidR="00211593" w:rsidRDefault="00211593" w:rsidP="00514096">
      <w:pPr>
        <w:tabs>
          <w:tab w:val="left" w:pos="567"/>
          <w:tab w:val="left" w:pos="1985"/>
        </w:tabs>
        <w:ind w:right="34" w:firstLine="0"/>
      </w:pPr>
    </w:p>
    <w:p w:rsidR="00211593" w:rsidRDefault="00211593" w:rsidP="004622CC">
      <w:pPr>
        <w:pStyle w:val="2"/>
        <w:keepNext/>
        <w:pageBreakBefore/>
        <w:numPr>
          <w:ilvl w:val="1"/>
          <w:numId w:val="33"/>
        </w:numPr>
        <w:tabs>
          <w:tab w:val="left" w:pos="567"/>
          <w:tab w:val="left" w:pos="1985"/>
        </w:tabs>
        <w:suppressAutoHyphens/>
        <w:spacing w:before="100" w:beforeAutospacing="1" w:after="100" w:afterAutospacing="1" w:line="240" w:lineRule="auto"/>
        <w:ind w:left="0" w:right="34" w:firstLine="0"/>
        <w:jc w:val="left"/>
        <w:rPr>
          <w:szCs w:val="22"/>
        </w:rPr>
        <w:sectPr w:rsidR="00211593" w:rsidSect="00875177">
          <w:footerReference w:type="even" r:id="rId10"/>
          <w:pgSz w:w="11906" w:h="16838" w:code="9"/>
          <w:pgMar w:top="680" w:right="567" w:bottom="539" w:left="1134" w:header="680" w:footer="278" w:gutter="0"/>
          <w:cols w:space="708"/>
          <w:titlePg/>
          <w:docGrid w:linePitch="360"/>
        </w:sectPr>
      </w:pPr>
      <w:bookmarkStart w:id="145" w:name="_Toc318208007"/>
    </w:p>
    <w:p w:rsidR="0098105B" w:rsidRPr="001C2695" w:rsidRDefault="0098105B" w:rsidP="0098105B">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highlight w:val="magenta"/>
          <w:lang w:val="ru-RU"/>
        </w:rPr>
      </w:pPr>
      <w:bookmarkStart w:id="146" w:name="_Toc188453053"/>
      <w:bookmarkStart w:id="147" w:name="_Toc220919162"/>
      <w:bookmarkStart w:id="148" w:name="_Toc67945336"/>
      <w:bookmarkStart w:id="149" w:name="_Toc67946715"/>
      <w:bookmarkStart w:id="150" w:name="_Ref449017298"/>
      <w:bookmarkStart w:id="151" w:name="_Toc58842956"/>
      <w:bookmarkStart w:id="152" w:name="_Toc58840200"/>
      <w:bookmarkEnd w:id="145"/>
      <w:bookmarkEnd w:id="35"/>
      <w:bookmarkEnd w:id="36"/>
      <w:r w:rsidRPr="001C2695">
        <w:rPr>
          <w:sz w:val="24"/>
          <w:szCs w:val="24"/>
          <w:highlight w:val="magenta"/>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w:t>
      </w:r>
      <w:r w:rsidR="004C1DA3">
        <w:rPr>
          <w:sz w:val="24"/>
          <w:szCs w:val="24"/>
          <w:highlight w:val="magenta"/>
          <w:lang w:val="ru-RU"/>
        </w:rPr>
        <w:t>4</w:t>
      </w:r>
      <w:r w:rsidRPr="001C2695">
        <w:rPr>
          <w:sz w:val="24"/>
          <w:szCs w:val="24"/>
          <w:highlight w:val="magenta"/>
          <w:lang w:val="ru-RU"/>
        </w:rPr>
        <w:t>)</w:t>
      </w:r>
      <w:bookmarkEnd w:id="146"/>
      <w:bookmarkEnd w:id="147"/>
    </w:p>
    <w:p w:rsidR="0098105B" w:rsidRPr="001C2695" w:rsidRDefault="0098105B" w:rsidP="0098105B">
      <w:pPr>
        <w:rPr>
          <w:highlight w:val="magenta"/>
          <w:lang w:val="x-none" w:eastAsia="x-none"/>
        </w:rPr>
      </w:pPr>
    </w:p>
    <w:p w:rsidR="0098105B" w:rsidRPr="001C2695" w:rsidRDefault="0098105B" w:rsidP="0098105B">
      <w:pPr>
        <w:tabs>
          <w:tab w:val="left" w:pos="567"/>
          <w:tab w:val="left" w:pos="1985"/>
        </w:tabs>
        <w:ind w:right="34" w:firstLine="0"/>
        <w:rPr>
          <w:szCs w:val="24"/>
          <w:highlight w:val="magenta"/>
        </w:rPr>
      </w:pPr>
      <w:r w:rsidRPr="001C2695">
        <w:rPr>
          <w:szCs w:val="24"/>
          <w:highlight w:val="magenta"/>
        </w:rPr>
        <w:t>(</w:t>
      </w:r>
      <w:r w:rsidRPr="001C2695">
        <w:rPr>
          <w:szCs w:val="24"/>
          <w:highlight w:val="magenta"/>
          <w:shd w:val="clear" w:color="auto" w:fill="FFFF99"/>
        </w:rPr>
        <w:t>заполняется отдельно по каждому из лотов с указанием номера и названия лота</w:t>
      </w:r>
      <w:r w:rsidRPr="001C2695">
        <w:rPr>
          <w:szCs w:val="24"/>
          <w:highlight w:val="magenta"/>
        </w:rPr>
        <w:t>)</w:t>
      </w:r>
    </w:p>
    <w:p w:rsidR="0098105B" w:rsidRPr="001C2695" w:rsidRDefault="0098105B" w:rsidP="0098105B">
      <w:pPr>
        <w:pStyle w:val="3"/>
        <w:numPr>
          <w:ilvl w:val="2"/>
          <w:numId w:val="33"/>
        </w:numPr>
        <w:tabs>
          <w:tab w:val="left" w:pos="567"/>
          <w:tab w:val="num" w:pos="1134"/>
          <w:tab w:val="left" w:pos="1985"/>
        </w:tabs>
        <w:ind w:left="0" w:right="34" w:firstLine="0"/>
        <w:rPr>
          <w:sz w:val="24"/>
          <w:szCs w:val="24"/>
          <w:highlight w:val="magenta"/>
        </w:rPr>
      </w:pPr>
      <w:bookmarkStart w:id="153" w:name="_Toc188453054"/>
      <w:bookmarkStart w:id="154" w:name="_Toc220919163"/>
      <w:r w:rsidRPr="001C2695">
        <w:rPr>
          <w:sz w:val="24"/>
          <w:szCs w:val="24"/>
          <w:highlight w:val="magenta"/>
        </w:rPr>
        <w:t xml:space="preserve">Форма </w:t>
      </w:r>
      <w:r w:rsidRPr="001C2695">
        <w:rPr>
          <w:sz w:val="24"/>
          <w:szCs w:val="24"/>
          <w:highlight w:val="magenta"/>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153"/>
      <w:r w:rsidRPr="001C2695">
        <w:rPr>
          <w:sz w:val="24"/>
          <w:szCs w:val="24"/>
          <w:highlight w:val="magenta"/>
          <w:lang w:val="ru-RU"/>
        </w:rPr>
        <w:t>ки</w:t>
      </w:r>
      <w:bookmarkEnd w:id="154"/>
    </w:p>
    <w:p w:rsidR="0098105B" w:rsidRPr="001C2695" w:rsidRDefault="0098105B" w:rsidP="0098105B">
      <w:pPr>
        <w:pBdr>
          <w:top w:val="single" w:sz="4" w:space="1" w:color="auto"/>
        </w:pBdr>
        <w:shd w:val="clear" w:color="auto" w:fill="E0E0E0"/>
        <w:tabs>
          <w:tab w:val="left" w:pos="567"/>
          <w:tab w:val="left" w:pos="1985"/>
        </w:tabs>
        <w:ind w:right="34" w:firstLine="0"/>
        <w:jc w:val="center"/>
        <w:rPr>
          <w:b/>
          <w:spacing w:val="36"/>
          <w:szCs w:val="24"/>
        </w:rPr>
      </w:pPr>
      <w:r w:rsidRPr="001C2695">
        <w:rPr>
          <w:b/>
          <w:spacing w:val="36"/>
          <w:szCs w:val="24"/>
        </w:rPr>
        <w:t>начало формы</w:t>
      </w:r>
    </w:p>
    <w:p w:rsidR="0098105B" w:rsidRPr="001C2695" w:rsidRDefault="0098105B" w:rsidP="0098105B">
      <w:pPr>
        <w:tabs>
          <w:tab w:val="left" w:pos="567"/>
          <w:tab w:val="left" w:pos="1985"/>
        </w:tabs>
        <w:ind w:right="34" w:firstLine="0"/>
        <w:rPr>
          <w:szCs w:val="24"/>
        </w:rPr>
      </w:pPr>
    </w:p>
    <w:p w:rsidR="0098105B" w:rsidRPr="007319B4" w:rsidRDefault="0098105B" w:rsidP="0098105B">
      <w:pPr>
        <w:tabs>
          <w:tab w:val="left" w:pos="567"/>
          <w:tab w:val="left" w:pos="1985"/>
          <w:tab w:val="left" w:pos="14601"/>
        </w:tabs>
        <w:ind w:right="1245" w:firstLine="0"/>
        <w:jc w:val="center"/>
        <w:rPr>
          <w:b/>
          <w:szCs w:val="24"/>
          <w:highlight w:val="magenta"/>
        </w:rPr>
      </w:pPr>
      <w:r w:rsidRPr="001C2695">
        <w:rPr>
          <w:b/>
          <w:szCs w:val="24"/>
          <w:highlight w:val="magenta"/>
        </w:rPr>
        <w:t>Справка об информации и документах, подтверждающих страну происхождения товара для предоставления национального</w:t>
      </w:r>
      <w:r w:rsidRPr="007319B4">
        <w:rPr>
          <w:b/>
          <w:szCs w:val="24"/>
          <w:highlight w:val="magenta"/>
        </w:rPr>
        <w:t xml:space="preserve"> режима при осуществлении закупки</w:t>
      </w:r>
    </w:p>
    <w:p w:rsidR="0098105B" w:rsidRPr="007319B4" w:rsidRDefault="0098105B" w:rsidP="0098105B">
      <w:pPr>
        <w:tabs>
          <w:tab w:val="left" w:pos="567"/>
          <w:tab w:val="left" w:pos="1985"/>
        </w:tabs>
        <w:ind w:right="34" w:firstLine="0"/>
        <w:rPr>
          <w:szCs w:val="24"/>
          <w:highlight w:val="magenta"/>
        </w:rPr>
      </w:pPr>
      <w:r w:rsidRPr="007319B4">
        <w:rPr>
          <w:szCs w:val="24"/>
          <w:highlight w:val="magenta"/>
        </w:rPr>
        <w:t>Наименование и адрес Участника: _______________________</w:t>
      </w:r>
    </w:p>
    <w:p w:rsidR="0098105B" w:rsidRPr="007319B4" w:rsidRDefault="0098105B" w:rsidP="0098105B">
      <w:pPr>
        <w:tabs>
          <w:tab w:val="left" w:pos="567"/>
          <w:tab w:val="left" w:pos="1985"/>
        </w:tabs>
        <w:ind w:right="34" w:firstLine="0"/>
        <w:rPr>
          <w:szCs w:val="24"/>
          <w:highlight w:val="magenta"/>
        </w:rPr>
      </w:pPr>
      <w:r w:rsidRPr="007319B4">
        <w:rPr>
          <w:szCs w:val="24"/>
          <w:highlight w:val="magenta"/>
        </w:rPr>
        <w:t xml:space="preserve">Право заключения Договора(ов) на _____________________________________________________ </w:t>
      </w:r>
    </w:p>
    <w:p w:rsidR="0098105B" w:rsidRPr="007319B4" w:rsidRDefault="0098105B" w:rsidP="0098105B">
      <w:pPr>
        <w:tabs>
          <w:tab w:val="left" w:pos="567"/>
          <w:tab w:val="left" w:pos="1985"/>
        </w:tabs>
        <w:ind w:right="34" w:firstLine="0"/>
        <w:rPr>
          <w:szCs w:val="24"/>
          <w:highlight w:val="magenta"/>
          <w:vertAlign w:val="superscript"/>
        </w:rPr>
      </w:pPr>
      <w:r w:rsidRPr="007319B4">
        <w:rPr>
          <w:szCs w:val="24"/>
          <w:highlight w:val="magenta"/>
          <w:vertAlign w:val="superscript"/>
        </w:rPr>
        <w:t xml:space="preserve">                                                                                                                            (указывается предмет закупки)</w:t>
      </w:r>
    </w:p>
    <w:p w:rsidR="0098105B" w:rsidRPr="007319B4" w:rsidRDefault="0098105B" w:rsidP="0098105B">
      <w:pPr>
        <w:tabs>
          <w:tab w:val="left" w:pos="567"/>
          <w:tab w:val="left" w:pos="1985"/>
        </w:tabs>
        <w:ind w:right="34" w:firstLine="0"/>
        <w:rPr>
          <w:rStyle w:val="afffffffff1"/>
          <w:highlight w:val="magenta"/>
        </w:rPr>
      </w:pPr>
      <w:r w:rsidRPr="007319B4">
        <w:rPr>
          <w:rStyle w:val="afffffffff1"/>
          <w:highlight w:val="magenta"/>
        </w:rPr>
        <w:t xml:space="preserve">[Если требования по подтверждению национального режима </w:t>
      </w:r>
      <w:r w:rsidRPr="00BD710F">
        <w:rPr>
          <w:rStyle w:val="afffffffff1"/>
          <w:highlight w:val="yellow"/>
        </w:rPr>
        <w:t xml:space="preserve">к закупаемой продукции </w:t>
      </w:r>
      <w:r w:rsidRPr="007319B4">
        <w:rPr>
          <w:rStyle w:val="afffffffff1"/>
          <w:highlight w:val="magenta"/>
        </w:rPr>
        <w:t>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98105B" w:rsidRPr="007319B4" w:rsidTr="00334C75">
        <w:trPr>
          <w:trHeight w:val="1022"/>
        </w:trPr>
        <w:tc>
          <w:tcPr>
            <w:tcW w:w="565" w:type="dxa"/>
            <w:vAlign w:val="center"/>
          </w:tcPr>
          <w:p w:rsidR="0098105B" w:rsidRPr="007319B4" w:rsidRDefault="0098105B" w:rsidP="00334C75">
            <w:pPr>
              <w:tabs>
                <w:tab w:val="left" w:pos="567"/>
                <w:tab w:val="left" w:pos="1985"/>
              </w:tabs>
              <w:ind w:left="-28" w:right="14" w:firstLine="0"/>
              <w:jc w:val="center"/>
              <w:rPr>
                <w:b/>
                <w:sz w:val="22"/>
                <w:szCs w:val="22"/>
                <w:highlight w:val="magenta"/>
              </w:rPr>
            </w:pPr>
            <w:r w:rsidRPr="007319B4">
              <w:rPr>
                <w:b/>
                <w:sz w:val="22"/>
                <w:szCs w:val="22"/>
                <w:highlight w:val="magenta"/>
              </w:rPr>
              <w:t>№ п/п</w:t>
            </w:r>
          </w:p>
        </w:tc>
        <w:tc>
          <w:tcPr>
            <w:tcW w:w="1953"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bCs w:val="0"/>
                <w:highlight w:val="magenta"/>
              </w:rPr>
              <w:t>Наименование продукции, тип, марка</w:t>
            </w:r>
          </w:p>
        </w:tc>
        <w:tc>
          <w:tcPr>
            <w:tcW w:w="1985"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highlight w:val="magenta"/>
              </w:rPr>
              <w:t>ОКПД2 предлагаемого к поставке товара</w:t>
            </w:r>
          </w:p>
        </w:tc>
        <w:tc>
          <w:tcPr>
            <w:tcW w:w="1842"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highlight w:val="magenta"/>
              </w:rPr>
              <w:t>Страна происхождения</w:t>
            </w:r>
          </w:p>
        </w:tc>
        <w:tc>
          <w:tcPr>
            <w:tcW w:w="2268" w:type="dxa"/>
            <w:vAlign w:val="center"/>
          </w:tcPr>
          <w:p w:rsidR="0098105B" w:rsidRPr="007319B4" w:rsidRDefault="0098105B" w:rsidP="00D06007">
            <w:pPr>
              <w:pStyle w:val="af4"/>
              <w:tabs>
                <w:tab w:val="left" w:pos="567"/>
                <w:tab w:val="left" w:pos="1985"/>
              </w:tabs>
              <w:spacing w:before="0" w:after="0"/>
              <w:ind w:left="-28" w:right="14"/>
              <w:jc w:val="center"/>
              <w:rPr>
                <w:b/>
                <w:highlight w:val="magenta"/>
              </w:rPr>
            </w:pPr>
            <w:r w:rsidRPr="007319B4">
              <w:rPr>
                <w:b/>
                <w:highlight w:val="magenta"/>
              </w:rPr>
              <w:t>Номер реестровой записи</w:t>
            </w:r>
          </w:p>
        </w:tc>
        <w:tc>
          <w:tcPr>
            <w:tcW w:w="1701"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highlight w:val="magenta"/>
              </w:rPr>
              <w:t>Наименование реестра*</w:t>
            </w:r>
          </w:p>
        </w:tc>
        <w:tc>
          <w:tcPr>
            <w:tcW w:w="3402"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highlight w:val="magenta"/>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highlight w:val="magenta"/>
              </w:rPr>
              <w:t>Примечание</w:t>
            </w:r>
          </w:p>
        </w:tc>
      </w:tr>
      <w:tr w:rsidR="0098105B" w:rsidRPr="007319B4" w:rsidTr="00334C75">
        <w:trPr>
          <w:trHeight w:val="256"/>
        </w:trPr>
        <w:tc>
          <w:tcPr>
            <w:tcW w:w="565" w:type="dxa"/>
            <w:vAlign w:val="center"/>
          </w:tcPr>
          <w:p w:rsidR="0098105B" w:rsidRPr="007319B4" w:rsidRDefault="0098105B" w:rsidP="00334C75">
            <w:pPr>
              <w:pStyle w:val="af7"/>
              <w:tabs>
                <w:tab w:val="left" w:pos="567"/>
                <w:tab w:val="left" w:pos="1985"/>
              </w:tabs>
              <w:spacing w:before="0" w:after="0"/>
              <w:ind w:left="0" w:right="34"/>
              <w:rPr>
                <w:highlight w:val="magenta"/>
              </w:rPr>
            </w:pPr>
            <w:r w:rsidRPr="007319B4">
              <w:rPr>
                <w:highlight w:val="magenta"/>
              </w:rPr>
              <w:t>1</w:t>
            </w:r>
          </w:p>
        </w:tc>
        <w:tc>
          <w:tcPr>
            <w:tcW w:w="1953"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985"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842"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2268"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3402"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r>
      <w:tr w:rsidR="0098105B" w:rsidRPr="007319B4" w:rsidTr="00334C75">
        <w:trPr>
          <w:trHeight w:val="256"/>
        </w:trPr>
        <w:tc>
          <w:tcPr>
            <w:tcW w:w="565" w:type="dxa"/>
            <w:vAlign w:val="center"/>
          </w:tcPr>
          <w:p w:rsidR="0098105B" w:rsidRPr="007319B4" w:rsidRDefault="0098105B" w:rsidP="00334C75">
            <w:pPr>
              <w:pStyle w:val="af7"/>
              <w:tabs>
                <w:tab w:val="left" w:pos="567"/>
                <w:tab w:val="left" w:pos="1985"/>
              </w:tabs>
              <w:spacing w:before="0" w:after="0"/>
              <w:ind w:left="0" w:right="34"/>
              <w:rPr>
                <w:highlight w:val="magenta"/>
              </w:rPr>
            </w:pPr>
            <w:r w:rsidRPr="007319B4">
              <w:rPr>
                <w:highlight w:val="magenta"/>
              </w:rPr>
              <w:t>2</w:t>
            </w:r>
          </w:p>
        </w:tc>
        <w:tc>
          <w:tcPr>
            <w:tcW w:w="1953"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985"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842"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2268"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3402"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r>
      <w:tr w:rsidR="0098105B" w:rsidRPr="007319B4" w:rsidTr="00334C75">
        <w:trPr>
          <w:trHeight w:val="256"/>
        </w:trPr>
        <w:tc>
          <w:tcPr>
            <w:tcW w:w="565" w:type="dxa"/>
            <w:vAlign w:val="center"/>
          </w:tcPr>
          <w:p w:rsidR="0098105B" w:rsidRPr="007319B4" w:rsidRDefault="0098105B" w:rsidP="00334C75">
            <w:pPr>
              <w:pStyle w:val="af7"/>
              <w:tabs>
                <w:tab w:val="left" w:pos="567"/>
                <w:tab w:val="left" w:pos="1985"/>
              </w:tabs>
              <w:spacing w:before="0" w:after="0"/>
              <w:ind w:left="0" w:right="34"/>
              <w:rPr>
                <w:highlight w:val="magenta"/>
              </w:rPr>
            </w:pPr>
            <w:r w:rsidRPr="007319B4">
              <w:rPr>
                <w:highlight w:val="magenta"/>
              </w:rPr>
              <w:t>3</w:t>
            </w:r>
          </w:p>
        </w:tc>
        <w:tc>
          <w:tcPr>
            <w:tcW w:w="1953"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985"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842"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2268"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3402"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r>
      <w:tr w:rsidR="0098105B" w:rsidRPr="007319B4" w:rsidTr="00334C75">
        <w:trPr>
          <w:trHeight w:val="256"/>
        </w:trPr>
        <w:tc>
          <w:tcPr>
            <w:tcW w:w="565"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r w:rsidRPr="007319B4">
              <w:rPr>
                <w:highlight w:val="magenta"/>
              </w:rPr>
              <w:t>…</w:t>
            </w:r>
          </w:p>
        </w:tc>
        <w:tc>
          <w:tcPr>
            <w:tcW w:w="1953"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985"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842"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2268"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3402"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r>
    </w:tbl>
    <w:p w:rsidR="0098105B" w:rsidRPr="007319B4" w:rsidRDefault="0098105B" w:rsidP="0098105B">
      <w:pPr>
        <w:tabs>
          <w:tab w:val="left" w:pos="567"/>
          <w:tab w:val="left" w:pos="1985"/>
        </w:tabs>
        <w:ind w:right="34" w:firstLine="0"/>
        <w:rPr>
          <w:szCs w:val="24"/>
          <w:highlight w:val="magenta"/>
        </w:rPr>
      </w:pPr>
    </w:p>
    <w:p w:rsidR="0098105B" w:rsidRPr="007319B4" w:rsidRDefault="0098105B" w:rsidP="0098105B">
      <w:pPr>
        <w:tabs>
          <w:tab w:val="left" w:pos="567"/>
          <w:tab w:val="left" w:pos="1985"/>
        </w:tabs>
        <w:ind w:right="34" w:firstLine="0"/>
        <w:rPr>
          <w:rStyle w:val="afffffffff1"/>
          <w:highlight w:val="magenta"/>
        </w:rPr>
      </w:pPr>
      <w:r w:rsidRPr="007319B4">
        <w:rPr>
          <w:rStyle w:val="afffffffff1"/>
          <w:highlight w:val="magenta"/>
        </w:rPr>
        <w:t xml:space="preserve">[Если требования по подтверждению национального режима </w:t>
      </w:r>
      <w:r w:rsidRPr="00BD710F">
        <w:rPr>
          <w:rStyle w:val="afffffffff1"/>
          <w:highlight w:val="yellow"/>
        </w:rPr>
        <w:t xml:space="preserve">к закупаемой продукции </w:t>
      </w:r>
      <w:r w:rsidRPr="007319B4">
        <w:rPr>
          <w:rStyle w:val="afffffffff1"/>
          <w:highlight w:val="magenta"/>
        </w:rPr>
        <w:t>НЕ УСТАНОВЛЕНЫ - указывается:]</w:t>
      </w:r>
    </w:p>
    <w:p w:rsidR="0098105B" w:rsidRPr="00FA0B53" w:rsidRDefault="0098105B" w:rsidP="0098105B">
      <w:pPr>
        <w:tabs>
          <w:tab w:val="left" w:pos="567"/>
          <w:tab w:val="left" w:pos="1985"/>
        </w:tabs>
        <w:ind w:right="34" w:firstLine="0"/>
        <w:rPr>
          <w:szCs w:val="24"/>
          <w:highlight w:val="magenta"/>
        </w:rPr>
      </w:pPr>
      <w:r w:rsidRPr="007319B4">
        <w:rPr>
          <w:szCs w:val="24"/>
          <w:highlight w:val="magenta"/>
        </w:rPr>
        <w:t xml:space="preserve">Требования по подтверждению </w:t>
      </w:r>
      <w:r w:rsidRPr="00FA0B53">
        <w:rPr>
          <w:szCs w:val="24"/>
          <w:highlight w:val="magenta"/>
        </w:rPr>
        <w:t>национального режима к закупаемой продукции НЕ УСТАНОВЛЕНЫ</w:t>
      </w:r>
      <w:r w:rsidRPr="007319B4">
        <w:rPr>
          <w:szCs w:val="24"/>
          <w:highlight w:val="magenta"/>
        </w:rPr>
        <w:t>.</w:t>
      </w:r>
    </w:p>
    <w:p w:rsidR="0098105B" w:rsidRPr="001C2695" w:rsidRDefault="0098105B" w:rsidP="0098105B">
      <w:pPr>
        <w:tabs>
          <w:tab w:val="left" w:pos="567"/>
          <w:tab w:val="left" w:pos="1985"/>
        </w:tabs>
        <w:ind w:right="11224" w:firstLine="0"/>
        <w:rPr>
          <w:szCs w:val="24"/>
          <w:highlight w:val="magenta"/>
        </w:rPr>
      </w:pPr>
      <w:r w:rsidRPr="001C2695">
        <w:rPr>
          <w:szCs w:val="24"/>
          <w:highlight w:val="magenta"/>
        </w:rPr>
        <w:t>____________________________________</w:t>
      </w:r>
    </w:p>
    <w:p w:rsidR="0098105B" w:rsidRPr="001C2695" w:rsidRDefault="0098105B" w:rsidP="0098105B">
      <w:pPr>
        <w:tabs>
          <w:tab w:val="left" w:pos="567"/>
          <w:tab w:val="left" w:pos="1985"/>
        </w:tabs>
        <w:ind w:right="11224" w:firstLine="0"/>
        <w:jc w:val="center"/>
        <w:rPr>
          <w:szCs w:val="24"/>
          <w:highlight w:val="magenta"/>
          <w:vertAlign w:val="superscript"/>
        </w:rPr>
      </w:pPr>
      <w:r w:rsidRPr="001C2695">
        <w:rPr>
          <w:szCs w:val="24"/>
          <w:highlight w:val="magenta"/>
          <w:vertAlign w:val="superscript"/>
        </w:rPr>
        <w:t>(подпись, М.П.)</w:t>
      </w:r>
    </w:p>
    <w:p w:rsidR="0098105B" w:rsidRPr="001C2695" w:rsidRDefault="0098105B" w:rsidP="0098105B">
      <w:pPr>
        <w:tabs>
          <w:tab w:val="left" w:pos="567"/>
          <w:tab w:val="left" w:pos="1985"/>
        </w:tabs>
        <w:ind w:right="11224" w:firstLine="0"/>
        <w:rPr>
          <w:szCs w:val="24"/>
          <w:highlight w:val="magenta"/>
        </w:rPr>
      </w:pPr>
      <w:r w:rsidRPr="001C2695">
        <w:rPr>
          <w:szCs w:val="24"/>
          <w:highlight w:val="magenta"/>
        </w:rPr>
        <w:t>____________________________________</w:t>
      </w:r>
    </w:p>
    <w:p w:rsidR="0098105B" w:rsidRPr="00614CAE" w:rsidRDefault="0098105B" w:rsidP="0098105B">
      <w:pPr>
        <w:tabs>
          <w:tab w:val="left" w:pos="567"/>
          <w:tab w:val="left" w:pos="1985"/>
        </w:tabs>
        <w:ind w:right="11224" w:firstLine="0"/>
        <w:jc w:val="center"/>
        <w:rPr>
          <w:szCs w:val="24"/>
          <w:vertAlign w:val="superscript"/>
        </w:rPr>
      </w:pPr>
      <w:r w:rsidRPr="001C2695">
        <w:rPr>
          <w:szCs w:val="24"/>
          <w:highlight w:val="magenta"/>
          <w:vertAlign w:val="superscript"/>
        </w:rPr>
        <w:t>(фамилия, имя, отчество подписавшего, должность)</w:t>
      </w:r>
    </w:p>
    <w:p w:rsidR="0098105B" w:rsidRPr="00614CAE" w:rsidRDefault="0098105B" w:rsidP="0098105B">
      <w:pPr>
        <w:tabs>
          <w:tab w:val="left" w:pos="567"/>
          <w:tab w:val="left" w:pos="1985"/>
        </w:tabs>
        <w:ind w:right="34" w:firstLine="0"/>
        <w:jc w:val="center"/>
        <w:rPr>
          <w:szCs w:val="24"/>
          <w:vertAlign w:val="superscript"/>
        </w:rPr>
      </w:pPr>
    </w:p>
    <w:p w:rsidR="0098105B" w:rsidRPr="00614CAE" w:rsidRDefault="0098105B" w:rsidP="0098105B">
      <w:pPr>
        <w:pBdr>
          <w:bottom w:val="single" w:sz="4" w:space="1" w:color="auto"/>
        </w:pBdr>
        <w:shd w:val="clear" w:color="auto" w:fill="E0E0E0"/>
        <w:tabs>
          <w:tab w:val="left" w:pos="567"/>
          <w:tab w:val="left" w:pos="1985"/>
        </w:tabs>
        <w:ind w:right="34" w:firstLine="0"/>
        <w:jc w:val="center"/>
        <w:rPr>
          <w:b/>
          <w:spacing w:val="36"/>
          <w:szCs w:val="24"/>
        </w:rPr>
      </w:pPr>
      <w:r w:rsidRPr="00614CAE">
        <w:rPr>
          <w:b/>
          <w:spacing w:val="36"/>
          <w:szCs w:val="24"/>
        </w:rPr>
        <w:t>конец формы</w:t>
      </w:r>
    </w:p>
    <w:p w:rsidR="0098105B" w:rsidRPr="004848C9" w:rsidRDefault="0098105B" w:rsidP="0098105B">
      <w:pPr>
        <w:tabs>
          <w:tab w:val="left" w:pos="567"/>
          <w:tab w:val="left" w:pos="1985"/>
        </w:tabs>
        <w:ind w:right="34" w:firstLine="0"/>
        <w:jc w:val="left"/>
        <w:rPr>
          <w:color w:val="FF0000"/>
          <w:sz w:val="2"/>
          <w:szCs w:val="2"/>
        </w:rPr>
      </w:pPr>
      <w:r w:rsidRPr="00705D89">
        <w:rPr>
          <w:b/>
          <w:color w:val="FF0000"/>
          <w:szCs w:val="24"/>
        </w:rPr>
        <w:br w:type="page"/>
      </w:r>
    </w:p>
    <w:p w:rsidR="0098105B" w:rsidRPr="001C2695" w:rsidRDefault="0098105B" w:rsidP="007936A5">
      <w:pPr>
        <w:pStyle w:val="3"/>
        <w:numPr>
          <w:ilvl w:val="2"/>
          <w:numId w:val="33"/>
        </w:numPr>
        <w:tabs>
          <w:tab w:val="left" w:pos="567"/>
          <w:tab w:val="num" w:pos="1134"/>
          <w:tab w:val="left" w:pos="1985"/>
        </w:tabs>
        <w:spacing w:before="0" w:after="0"/>
        <w:ind w:left="0" w:right="34" w:firstLine="0"/>
        <w:rPr>
          <w:sz w:val="24"/>
          <w:szCs w:val="24"/>
          <w:highlight w:val="magenta"/>
        </w:rPr>
      </w:pPr>
      <w:bookmarkStart w:id="155" w:name="_Toc188453055"/>
      <w:bookmarkStart w:id="156" w:name="_Toc220919164"/>
      <w:r w:rsidRPr="001C2695">
        <w:rPr>
          <w:sz w:val="24"/>
          <w:szCs w:val="24"/>
          <w:highlight w:val="magenta"/>
        </w:rPr>
        <w:t>Инструкции по заполнению</w:t>
      </w:r>
      <w:bookmarkEnd w:id="155"/>
      <w:bookmarkEnd w:id="156"/>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Участник указывает свое фирменное наименование (в т.ч. организационно-правовую форму) и свой адрес.</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Указывается предмет закупки.</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1C2695">
        <w:rPr>
          <w:sz w:val="24"/>
          <w:szCs w:val="24"/>
          <w:highlight w:val="magenta"/>
          <w:lang w:val="ru-RU"/>
        </w:rPr>
        <w:t>ки,</w:t>
      </w:r>
      <w:r w:rsidRPr="001C2695">
        <w:rPr>
          <w:sz w:val="24"/>
          <w:szCs w:val="24"/>
          <w:highlight w:val="magenta"/>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1C2695">
        <w:rPr>
          <w:sz w:val="24"/>
          <w:szCs w:val="24"/>
          <w:highlight w:val="magenta"/>
          <w:lang w:val="ru-RU"/>
        </w:rPr>
        <w:t>ки</w:t>
      </w:r>
      <w:r w:rsidRPr="001C2695">
        <w:rPr>
          <w:sz w:val="24"/>
          <w:szCs w:val="24"/>
          <w:highlight w:val="magenta"/>
        </w:rPr>
        <w:t xml:space="preserve"> указана различная информация (тип-марка предлагаемой к поставке продукции) – такая Заявка будет отклонена.</w:t>
      </w:r>
    </w:p>
    <w:p w:rsidR="0098105B" w:rsidRPr="00614CAE"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614CAE">
        <w:rPr>
          <w:szCs w:val="24"/>
          <w:highlight w:val="yellow"/>
        </w:rPr>
        <w:t>Если требования по подтверждению национального режима к закупаемой продукции УСТАНОВЛЕНЫ заполняется таблица</w:t>
      </w:r>
      <w:r w:rsidRPr="00614CAE">
        <w:rPr>
          <w:sz w:val="24"/>
          <w:szCs w:val="24"/>
          <w:highlight w:val="yellow"/>
        </w:rPr>
        <w:t xml:space="preserve">. </w:t>
      </w:r>
      <w:r w:rsidRPr="00614CAE">
        <w:rPr>
          <w:szCs w:val="24"/>
          <w:highlight w:val="yellow"/>
        </w:rPr>
        <w:t>Если требования по подтверждению национального режима к закупаемой продукции НЕ УСТАНОВЛЕНЫ - указывается</w:t>
      </w:r>
      <w:r w:rsidRPr="00614CAE">
        <w:rPr>
          <w:sz w:val="24"/>
          <w:szCs w:val="24"/>
          <w:highlight w:val="yellow"/>
        </w:rPr>
        <w:t>: «Требования по подтверждению национального режима к закупаемой продукции НЕ УСТАНОВЛЕНЫ»</w:t>
      </w:r>
      <w:r w:rsidRPr="00614CAE">
        <w:rPr>
          <w:sz w:val="24"/>
          <w:szCs w:val="24"/>
          <w:lang w:val="ru-RU"/>
        </w:rPr>
        <w:t>.</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D06007" w:rsidRPr="00D06007">
        <w:rPr>
          <w:sz w:val="24"/>
          <w:szCs w:val="24"/>
        </w:rPr>
        <w:t>предусмотрены  для подтверждения страны происхождения Постановлением Правительства Российской Федерации от 23.12.2024 № 1875</w:t>
      </w:r>
      <w:r w:rsidRPr="001C2695">
        <w:rPr>
          <w:sz w:val="24"/>
          <w:szCs w:val="24"/>
          <w:highlight w:val="magenta"/>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D06007" w:rsidRPr="00D06007">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1C2695">
        <w:rPr>
          <w:sz w:val="24"/>
          <w:szCs w:val="24"/>
          <w:highlight w:val="magenta"/>
        </w:rPr>
        <w:t xml:space="preserve">. </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В графе «Примечание» могут быть приведены примечания и комментарии.</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*Графа «Наименование реестра» заполняется в соответствии с графой «Аббревиатура» нижеприведенной табл</w:t>
      </w:r>
      <w:r w:rsidRPr="001C2695">
        <w:rPr>
          <w:sz w:val="24"/>
          <w:szCs w:val="24"/>
          <w:highlight w:val="magenta"/>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98105B" w:rsidRPr="001C2695" w:rsidTr="00334C75">
        <w:tc>
          <w:tcPr>
            <w:tcW w:w="7403"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b/>
                <w:sz w:val="24"/>
                <w:szCs w:val="24"/>
                <w:highlight w:val="magenta"/>
                <w:lang w:val="ru-RU"/>
              </w:rPr>
            </w:pPr>
            <w:r w:rsidRPr="001C2695">
              <w:rPr>
                <w:b/>
                <w:sz w:val="24"/>
                <w:szCs w:val="24"/>
                <w:highlight w:val="magenta"/>
                <w:lang w:val="ru-RU"/>
              </w:rPr>
              <w:t>Наименование реестра</w:t>
            </w:r>
          </w:p>
        </w:tc>
        <w:tc>
          <w:tcPr>
            <w:tcW w:w="2410"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b/>
                <w:sz w:val="24"/>
                <w:szCs w:val="24"/>
                <w:highlight w:val="magenta"/>
                <w:lang w:val="ru-RU"/>
              </w:rPr>
            </w:pPr>
            <w:r w:rsidRPr="001C2695">
              <w:rPr>
                <w:b/>
                <w:sz w:val="24"/>
                <w:szCs w:val="24"/>
                <w:highlight w:val="magenta"/>
                <w:lang w:val="ru-RU"/>
              </w:rPr>
              <w:t>Аббревиатура</w:t>
            </w:r>
          </w:p>
        </w:tc>
        <w:tc>
          <w:tcPr>
            <w:tcW w:w="5528"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b/>
                <w:sz w:val="24"/>
                <w:szCs w:val="24"/>
                <w:highlight w:val="magenta"/>
                <w:lang w:val="ru-RU"/>
              </w:rPr>
            </w:pPr>
            <w:r w:rsidRPr="001C2695">
              <w:rPr>
                <w:b/>
                <w:sz w:val="24"/>
                <w:szCs w:val="24"/>
                <w:highlight w:val="magenta"/>
                <w:lang w:val="ru-RU"/>
              </w:rPr>
              <w:t>Ссылка на реестр</w:t>
            </w:r>
          </w:p>
        </w:tc>
      </w:tr>
      <w:tr w:rsidR="0098105B" w:rsidRPr="001C2695" w:rsidTr="00334C75">
        <w:tc>
          <w:tcPr>
            <w:tcW w:w="7403"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Реестр российской промышленной продукции</w:t>
            </w:r>
          </w:p>
        </w:tc>
        <w:tc>
          <w:tcPr>
            <w:tcW w:w="2410"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jc w:val="center"/>
              <w:rPr>
                <w:sz w:val="24"/>
                <w:szCs w:val="24"/>
                <w:highlight w:val="magenta"/>
                <w:lang w:val="ru-RU"/>
              </w:rPr>
            </w:pPr>
            <w:r w:rsidRPr="001C2695">
              <w:rPr>
                <w:sz w:val="24"/>
                <w:szCs w:val="24"/>
                <w:highlight w:val="magenta"/>
                <w:lang w:val="ru-RU"/>
              </w:rPr>
              <w:t>РРПП</w:t>
            </w:r>
          </w:p>
        </w:tc>
        <w:tc>
          <w:tcPr>
            <w:tcW w:w="5528" w:type="dxa"/>
            <w:shd w:val="clear" w:color="auto" w:fill="auto"/>
          </w:tcPr>
          <w:p w:rsidR="0098105B" w:rsidRPr="001C2695" w:rsidRDefault="00483C6D" w:rsidP="00334C75">
            <w:pPr>
              <w:pStyle w:val="aff0"/>
              <w:tabs>
                <w:tab w:val="clear" w:pos="360"/>
                <w:tab w:val="left" w:pos="567"/>
                <w:tab w:val="left" w:pos="1985"/>
              </w:tabs>
              <w:spacing w:line="240" w:lineRule="auto"/>
              <w:ind w:left="0" w:right="34" w:firstLine="0"/>
              <w:rPr>
                <w:color w:val="0070C0"/>
                <w:sz w:val="24"/>
                <w:szCs w:val="24"/>
                <w:highlight w:val="magenta"/>
              </w:rPr>
            </w:pPr>
            <w:hyperlink r:id="rId11" w:history="1">
              <w:r w:rsidR="0098105B" w:rsidRPr="001C2695">
                <w:rPr>
                  <w:rStyle w:val="ae"/>
                  <w:sz w:val="24"/>
                  <w:szCs w:val="24"/>
                  <w:highlight w:val="magenta"/>
                </w:rPr>
                <w:t>https://gisp.gov.ru/pp719v2/pub/prod/</w:t>
              </w:r>
            </w:hyperlink>
          </w:p>
        </w:tc>
      </w:tr>
      <w:tr w:rsidR="0098105B" w:rsidRPr="001C2695" w:rsidTr="00334C75">
        <w:tc>
          <w:tcPr>
            <w:tcW w:w="7403"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jc w:val="center"/>
              <w:rPr>
                <w:sz w:val="24"/>
                <w:szCs w:val="24"/>
                <w:highlight w:val="magenta"/>
                <w:lang w:val="ru-RU"/>
              </w:rPr>
            </w:pPr>
            <w:r w:rsidRPr="001C2695">
              <w:rPr>
                <w:sz w:val="24"/>
                <w:szCs w:val="24"/>
                <w:highlight w:val="magenta"/>
                <w:lang w:val="ru-RU"/>
              </w:rPr>
              <w:t>ЕвРПТ</w:t>
            </w:r>
          </w:p>
        </w:tc>
        <w:tc>
          <w:tcPr>
            <w:tcW w:w="5528" w:type="dxa"/>
            <w:shd w:val="clear" w:color="auto" w:fill="auto"/>
          </w:tcPr>
          <w:p w:rsidR="0098105B" w:rsidRPr="001C2695" w:rsidRDefault="00483C6D" w:rsidP="00334C75">
            <w:pPr>
              <w:pStyle w:val="aff0"/>
              <w:tabs>
                <w:tab w:val="clear" w:pos="360"/>
                <w:tab w:val="left" w:pos="567"/>
                <w:tab w:val="left" w:pos="1985"/>
              </w:tabs>
              <w:spacing w:line="240" w:lineRule="auto"/>
              <w:ind w:left="0" w:right="34" w:firstLine="0"/>
              <w:rPr>
                <w:color w:val="0070C0"/>
                <w:sz w:val="24"/>
                <w:szCs w:val="24"/>
                <w:highlight w:val="magenta"/>
              </w:rPr>
            </w:pPr>
            <w:hyperlink r:id="rId12" w:history="1">
              <w:r w:rsidR="0098105B" w:rsidRPr="001C2695">
                <w:rPr>
                  <w:rStyle w:val="ae"/>
                  <w:sz w:val="24"/>
                  <w:szCs w:val="24"/>
                  <w:highlight w:val="magenta"/>
                </w:rPr>
                <w:t>https://goszakupki.eaeunion.org/erpt/ru/registers/products</w:t>
              </w:r>
            </w:hyperlink>
          </w:p>
        </w:tc>
      </w:tr>
      <w:tr w:rsidR="0098105B" w:rsidRPr="001C2695" w:rsidTr="00334C75">
        <w:tc>
          <w:tcPr>
            <w:tcW w:w="7403"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Реестр российского программного обеспечения</w:t>
            </w:r>
          </w:p>
        </w:tc>
        <w:tc>
          <w:tcPr>
            <w:tcW w:w="2410" w:type="dxa"/>
            <w:shd w:val="clear" w:color="auto" w:fill="auto"/>
          </w:tcPr>
          <w:p w:rsidR="0098105B" w:rsidRPr="001C2695" w:rsidRDefault="0098105B" w:rsidP="00334C75">
            <w:pPr>
              <w:ind w:firstLine="0"/>
              <w:jc w:val="center"/>
              <w:rPr>
                <w:szCs w:val="24"/>
                <w:highlight w:val="magenta"/>
              </w:rPr>
            </w:pPr>
            <w:r w:rsidRPr="001C2695">
              <w:rPr>
                <w:szCs w:val="24"/>
                <w:highlight w:val="magenta"/>
              </w:rPr>
              <w:t>РРПО</w:t>
            </w:r>
          </w:p>
        </w:tc>
        <w:tc>
          <w:tcPr>
            <w:tcW w:w="5528" w:type="dxa"/>
            <w:shd w:val="clear" w:color="auto" w:fill="auto"/>
          </w:tcPr>
          <w:p w:rsidR="0098105B" w:rsidRPr="001C2695" w:rsidRDefault="00483C6D" w:rsidP="00334C75">
            <w:pPr>
              <w:pStyle w:val="aff0"/>
              <w:tabs>
                <w:tab w:val="clear" w:pos="360"/>
                <w:tab w:val="left" w:pos="567"/>
                <w:tab w:val="left" w:pos="1985"/>
              </w:tabs>
              <w:spacing w:line="240" w:lineRule="auto"/>
              <w:ind w:left="0" w:right="34" w:firstLine="0"/>
              <w:rPr>
                <w:color w:val="0070C0"/>
                <w:sz w:val="24"/>
                <w:szCs w:val="24"/>
                <w:highlight w:val="magenta"/>
                <w:lang w:val="ru-RU"/>
              </w:rPr>
            </w:pPr>
            <w:hyperlink r:id="rId13" w:history="1">
              <w:r w:rsidR="0098105B" w:rsidRPr="001C2695">
                <w:rPr>
                  <w:rStyle w:val="ae"/>
                  <w:sz w:val="24"/>
                  <w:szCs w:val="24"/>
                  <w:highlight w:val="magenta"/>
                </w:rPr>
                <w:t>https://reestr.digital.gov.ru/reestr/</w:t>
              </w:r>
            </w:hyperlink>
            <w:r w:rsidR="0098105B" w:rsidRPr="001C2695">
              <w:rPr>
                <w:color w:val="0070C0"/>
                <w:sz w:val="24"/>
                <w:szCs w:val="24"/>
                <w:highlight w:val="magenta"/>
                <w:lang w:val="ru-RU"/>
              </w:rPr>
              <w:t xml:space="preserve"> </w:t>
            </w:r>
          </w:p>
        </w:tc>
      </w:tr>
      <w:tr w:rsidR="0098105B" w:rsidRPr="001C2695" w:rsidTr="00334C75">
        <w:tc>
          <w:tcPr>
            <w:tcW w:w="7403"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Реестр евразийского программного обеспечения</w:t>
            </w:r>
          </w:p>
        </w:tc>
        <w:tc>
          <w:tcPr>
            <w:tcW w:w="2410" w:type="dxa"/>
            <w:shd w:val="clear" w:color="auto" w:fill="auto"/>
          </w:tcPr>
          <w:p w:rsidR="0098105B" w:rsidRPr="001C2695" w:rsidRDefault="0098105B" w:rsidP="00334C75">
            <w:pPr>
              <w:ind w:firstLine="0"/>
              <w:jc w:val="center"/>
              <w:rPr>
                <w:szCs w:val="24"/>
                <w:highlight w:val="magenta"/>
              </w:rPr>
            </w:pPr>
            <w:r w:rsidRPr="001C2695">
              <w:rPr>
                <w:szCs w:val="24"/>
                <w:highlight w:val="magenta"/>
              </w:rPr>
              <w:t>ЕвРПО</w:t>
            </w:r>
          </w:p>
        </w:tc>
        <w:tc>
          <w:tcPr>
            <w:tcW w:w="5528" w:type="dxa"/>
            <w:shd w:val="clear" w:color="auto" w:fill="auto"/>
          </w:tcPr>
          <w:p w:rsidR="0098105B" w:rsidRPr="001C2695" w:rsidRDefault="00483C6D" w:rsidP="00334C75">
            <w:pPr>
              <w:pStyle w:val="aff0"/>
              <w:tabs>
                <w:tab w:val="clear" w:pos="360"/>
                <w:tab w:val="left" w:pos="567"/>
                <w:tab w:val="left" w:pos="1985"/>
              </w:tabs>
              <w:spacing w:line="240" w:lineRule="auto"/>
              <w:ind w:left="0" w:right="34" w:firstLine="0"/>
              <w:rPr>
                <w:color w:val="0070C0"/>
                <w:sz w:val="24"/>
                <w:szCs w:val="24"/>
                <w:highlight w:val="magenta"/>
                <w:lang w:val="ru-RU"/>
              </w:rPr>
            </w:pPr>
            <w:hyperlink r:id="rId14" w:history="1">
              <w:r w:rsidR="0098105B" w:rsidRPr="001C2695">
                <w:rPr>
                  <w:rStyle w:val="ae"/>
                  <w:sz w:val="24"/>
                  <w:szCs w:val="24"/>
                  <w:highlight w:val="magenta"/>
                  <w:lang w:val="en-US"/>
                </w:rPr>
                <w:t>https</w:t>
              </w:r>
              <w:r w:rsidR="0098105B" w:rsidRPr="001C2695">
                <w:rPr>
                  <w:rStyle w:val="ae"/>
                  <w:sz w:val="24"/>
                  <w:szCs w:val="24"/>
                  <w:highlight w:val="magenta"/>
                </w:rPr>
                <w:t>://</w:t>
              </w:r>
              <w:r w:rsidR="0098105B" w:rsidRPr="001C2695">
                <w:rPr>
                  <w:rStyle w:val="ae"/>
                  <w:sz w:val="24"/>
                  <w:szCs w:val="24"/>
                  <w:highlight w:val="magenta"/>
                  <w:lang w:val="en-US"/>
                </w:rPr>
                <w:t>eac</w:t>
              </w:r>
              <w:r w:rsidR="0098105B" w:rsidRPr="001C2695">
                <w:rPr>
                  <w:rStyle w:val="ae"/>
                  <w:sz w:val="24"/>
                  <w:szCs w:val="24"/>
                  <w:highlight w:val="magenta"/>
                </w:rPr>
                <w:t>-</w:t>
              </w:r>
              <w:r w:rsidR="0098105B" w:rsidRPr="001C2695">
                <w:rPr>
                  <w:rStyle w:val="ae"/>
                  <w:sz w:val="24"/>
                  <w:szCs w:val="24"/>
                  <w:highlight w:val="magenta"/>
                  <w:lang w:val="en-US"/>
                </w:rPr>
                <w:t>reestr</w:t>
              </w:r>
              <w:r w:rsidR="0098105B" w:rsidRPr="001C2695">
                <w:rPr>
                  <w:rStyle w:val="ae"/>
                  <w:sz w:val="24"/>
                  <w:szCs w:val="24"/>
                  <w:highlight w:val="magenta"/>
                </w:rPr>
                <w:t>.</w:t>
              </w:r>
              <w:r w:rsidR="0098105B" w:rsidRPr="001C2695">
                <w:rPr>
                  <w:rStyle w:val="ae"/>
                  <w:sz w:val="24"/>
                  <w:szCs w:val="24"/>
                  <w:highlight w:val="magenta"/>
                  <w:lang w:val="en-US"/>
                </w:rPr>
                <w:t>digital</w:t>
              </w:r>
              <w:r w:rsidR="0098105B" w:rsidRPr="001C2695">
                <w:rPr>
                  <w:rStyle w:val="ae"/>
                  <w:sz w:val="24"/>
                  <w:szCs w:val="24"/>
                  <w:highlight w:val="magenta"/>
                </w:rPr>
                <w:t>.</w:t>
              </w:r>
              <w:r w:rsidR="0098105B" w:rsidRPr="001C2695">
                <w:rPr>
                  <w:rStyle w:val="ae"/>
                  <w:sz w:val="24"/>
                  <w:szCs w:val="24"/>
                  <w:highlight w:val="magenta"/>
                  <w:lang w:val="en-US"/>
                </w:rPr>
                <w:t>gov</w:t>
              </w:r>
              <w:r w:rsidR="0098105B" w:rsidRPr="001C2695">
                <w:rPr>
                  <w:rStyle w:val="ae"/>
                  <w:sz w:val="24"/>
                  <w:szCs w:val="24"/>
                  <w:highlight w:val="magenta"/>
                </w:rPr>
                <w:t>.</w:t>
              </w:r>
              <w:r w:rsidR="0098105B" w:rsidRPr="001C2695">
                <w:rPr>
                  <w:rStyle w:val="ae"/>
                  <w:sz w:val="24"/>
                  <w:szCs w:val="24"/>
                  <w:highlight w:val="magenta"/>
                  <w:lang w:val="en-US"/>
                </w:rPr>
                <w:t>ru</w:t>
              </w:r>
              <w:r w:rsidR="0098105B" w:rsidRPr="001C2695">
                <w:rPr>
                  <w:rStyle w:val="ae"/>
                  <w:sz w:val="24"/>
                  <w:szCs w:val="24"/>
                  <w:highlight w:val="magenta"/>
                </w:rPr>
                <w:t>/</w:t>
              </w:r>
              <w:r w:rsidR="0098105B" w:rsidRPr="001C2695">
                <w:rPr>
                  <w:rStyle w:val="ae"/>
                  <w:sz w:val="24"/>
                  <w:szCs w:val="24"/>
                  <w:highlight w:val="magenta"/>
                  <w:lang w:val="en-US"/>
                </w:rPr>
                <w:t>reestr</w:t>
              </w:r>
              <w:r w:rsidR="0098105B" w:rsidRPr="001C2695">
                <w:rPr>
                  <w:rStyle w:val="ae"/>
                  <w:sz w:val="24"/>
                  <w:szCs w:val="24"/>
                  <w:highlight w:val="magenta"/>
                </w:rPr>
                <w:t>/</w:t>
              </w:r>
            </w:hyperlink>
          </w:p>
        </w:tc>
      </w:tr>
    </w:tbl>
    <w:p w:rsidR="0098105B" w:rsidRPr="007936A5" w:rsidRDefault="0098105B" w:rsidP="0098105B">
      <w:pPr>
        <w:pStyle w:val="2"/>
        <w:widowControl w:val="0"/>
        <w:numPr>
          <w:ilvl w:val="0"/>
          <w:numId w:val="0"/>
        </w:numPr>
        <w:tabs>
          <w:tab w:val="left" w:pos="567"/>
          <w:tab w:val="left" w:pos="1985"/>
        </w:tabs>
        <w:spacing w:before="100" w:beforeAutospacing="1" w:after="100" w:afterAutospacing="1" w:line="240" w:lineRule="auto"/>
        <w:ind w:left="576" w:right="34" w:hanging="576"/>
        <w:jc w:val="left"/>
        <w:rPr>
          <w:sz w:val="2"/>
          <w:szCs w:val="2"/>
        </w:rPr>
      </w:pPr>
    </w:p>
    <w:p w:rsidR="0098105B" w:rsidRPr="007936A5" w:rsidRDefault="0098105B" w:rsidP="0098105B">
      <w:pPr>
        <w:rPr>
          <w:sz w:val="2"/>
          <w:szCs w:val="2"/>
          <w:lang w:val="x-none" w:eastAsia="x-none"/>
        </w:rPr>
        <w:sectPr w:rsidR="0098105B" w:rsidRPr="007936A5" w:rsidSect="00D06007">
          <w:footerReference w:type="even" r:id="rId15"/>
          <w:pgSz w:w="16838" w:h="11906" w:orient="landscape" w:code="9"/>
          <w:pgMar w:top="709" w:right="680" w:bottom="567" w:left="539" w:header="680" w:footer="278" w:gutter="0"/>
          <w:cols w:space="708"/>
          <w:titlePg/>
          <w:docGrid w:linePitch="360"/>
        </w:sectPr>
      </w:pPr>
    </w:p>
    <w:p w:rsidR="0098105B" w:rsidRPr="007936A5" w:rsidRDefault="0098105B" w:rsidP="007936A5">
      <w:pPr>
        <w:pStyle w:val="2"/>
        <w:widowControl w:val="0"/>
        <w:numPr>
          <w:ilvl w:val="0"/>
          <w:numId w:val="0"/>
        </w:numPr>
        <w:tabs>
          <w:tab w:val="left" w:pos="567"/>
          <w:tab w:val="left" w:pos="1700"/>
          <w:tab w:val="left" w:pos="1985"/>
        </w:tabs>
        <w:suppressAutoHyphens/>
        <w:spacing w:line="288" w:lineRule="auto"/>
        <w:ind w:right="34"/>
        <w:rPr>
          <w:i/>
          <w:sz w:val="2"/>
          <w:szCs w:val="2"/>
          <w:shd w:val="clear" w:color="auto" w:fill="FFFF99"/>
          <w:lang w:eastAsia="ru-RU"/>
        </w:rPr>
      </w:pPr>
    </w:p>
    <w:p w:rsidR="0010187E" w:rsidRPr="00E8749C" w:rsidRDefault="0010187E"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157" w:name="_Toc220919165"/>
      <w:r w:rsidRPr="00E8749C">
        <w:rPr>
          <w:i/>
          <w:sz w:val="24"/>
          <w:szCs w:val="24"/>
          <w:shd w:val="clear" w:color="auto" w:fill="FFFF99"/>
          <w:lang w:eastAsia="ru-RU"/>
        </w:rPr>
        <w:t>ДОКУМЕНТЫ ДЛЯ ПРОВЕДЕНИЯ ОЦЕНОЧНОЙ СТАДИИ</w:t>
      </w:r>
      <w:bookmarkEnd w:id="148"/>
      <w:bookmarkEnd w:id="149"/>
      <w:bookmarkEnd w:id="157"/>
    </w:p>
    <w:p w:rsidR="0010187E" w:rsidRPr="00E8749C" w:rsidRDefault="0010187E" w:rsidP="0010187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p w:rsidR="0010187E" w:rsidRPr="00E8749C" w:rsidRDefault="0010187E" w:rsidP="0010187E">
      <w:pPr>
        <w:pStyle w:val="2"/>
        <w:widowControl w:val="0"/>
        <w:numPr>
          <w:ilvl w:val="1"/>
          <w:numId w:val="33"/>
        </w:numPr>
        <w:tabs>
          <w:tab w:val="left" w:pos="567"/>
          <w:tab w:val="num" w:pos="1418"/>
          <w:tab w:val="left" w:pos="1985"/>
        </w:tabs>
        <w:spacing w:before="100" w:beforeAutospacing="1" w:after="100" w:afterAutospacing="1" w:line="240" w:lineRule="auto"/>
        <w:ind w:left="0" w:right="34" w:firstLine="0"/>
        <w:rPr>
          <w:sz w:val="24"/>
          <w:szCs w:val="24"/>
        </w:rPr>
      </w:pPr>
      <w:bookmarkStart w:id="158" w:name="_Toc220919166"/>
      <w:r w:rsidRPr="00E8749C">
        <w:rPr>
          <w:sz w:val="24"/>
          <w:szCs w:val="24"/>
        </w:rPr>
        <w:t xml:space="preserve">Справка о перечне и годовых объемах выполнения аналогичных договоров (форма </w:t>
      </w:r>
      <w:r w:rsidR="004C1DA3">
        <w:rPr>
          <w:sz w:val="24"/>
          <w:szCs w:val="24"/>
          <w:lang w:val="ru-RU"/>
        </w:rPr>
        <w:t>5</w:t>
      </w:r>
      <w:r w:rsidRPr="00E8749C">
        <w:rPr>
          <w:sz w:val="24"/>
          <w:szCs w:val="24"/>
        </w:rPr>
        <w:t>)</w:t>
      </w:r>
      <w:bookmarkEnd w:id="150"/>
      <w:bookmarkEnd w:id="158"/>
    </w:p>
    <w:p w:rsidR="0010187E" w:rsidRPr="00E8749C" w:rsidRDefault="0010187E" w:rsidP="0010187E">
      <w:pPr>
        <w:pStyle w:val="3"/>
        <w:keepNext w:val="0"/>
        <w:widowControl w:val="0"/>
        <w:numPr>
          <w:ilvl w:val="2"/>
          <w:numId w:val="33"/>
        </w:numPr>
        <w:tabs>
          <w:tab w:val="left" w:pos="567"/>
          <w:tab w:val="left" w:pos="993"/>
        </w:tabs>
        <w:suppressAutoHyphens w:val="0"/>
        <w:ind w:left="0" w:right="34" w:firstLine="0"/>
        <w:rPr>
          <w:sz w:val="24"/>
          <w:szCs w:val="24"/>
        </w:rPr>
      </w:pPr>
      <w:bookmarkStart w:id="159" w:name="_Toc98253943"/>
      <w:bookmarkStart w:id="160" w:name="_Toc157248195"/>
      <w:bookmarkStart w:id="161" w:name="_Toc157496564"/>
      <w:bookmarkStart w:id="162" w:name="_Toc158206103"/>
      <w:bookmarkStart w:id="163" w:name="_Toc164057788"/>
      <w:bookmarkStart w:id="164" w:name="_Toc164137138"/>
      <w:bookmarkStart w:id="165" w:name="_Toc164161298"/>
      <w:bookmarkStart w:id="166" w:name="_Toc165173869"/>
      <w:bookmarkStart w:id="167" w:name="_Toc439170693"/>
      <w:bookmarkStart w:id="168" w:name="_Toc439172795"/>
      <w:bookmarkStart w:id="169" w:name="_Toc439173239"/>
      <w:bookmarkStart w:id="170" w:name="_Toc439238235"/>
      <w:bookmarkStart w:id="171" w:name="_Toc439252782"/>
      <w:bookmarkStart w:id="172" w:name="_Toc439323756"/>
      <w:bookmarkStart w:id="173" w:name="_Toc440361393"/>
      <w:bookmarkStart w:id="174" w:name="_Toc440376275"/>
      <w:bookmarkStart w:id="175" w:name="_Toc440382533"/>
      <w:bookmarkStart w:id="176" w:name="_Toc440447203"/>
      <w:bookmarkStart w:id="177" w:name="_Toc440632364"/>
      <w:bookmarkStart w:id="178" w:name="_Toc440875136"/>
      <w:bookmarkStart w:id="179" w:name="_Toc441131123"/>
      <w:bookmarkStart w:id="180" w:name="_Toc441572128"/>
      <w:bookmarkStart w:id="181" w:name="_Toc441575220"/>
      <w:bookmarkStart w:id="182" w:name="_Toc442195889"/>
      <w:bookmarkStart w:id="183" w:name="_Toc442251931"/>
      <w:bookmarkStart w:id="184" w:name="_Toc442258880"/>
      <w:bookmarkStart w:id="185" w:name="_Toc442259120"/>
      <w:bookmarkStart w:id="186" w:name="_Toc442265431"/>
      <w:bookmarkStart w:id="187" w:name="_Toc447292637"/>
      <w:bookmarkStart w:id="188" w:name="_Toc461809083"/>
      <w:bookmarkStart w:id="189" w:name="_Toc463514502"/>
      <w:bookmarkStart w:id="190" w:name="_Toc466908622"/>
      <w:bookmarkStart w:id="191" w:name="_Toc468196561"/>
      <w:bookmarkStart w:id="192" w:name="_Toc468446642"/>
      <w:bookmarkStart w:id="193" w:name="_Toc468446836"/>
      <w:bookmarkStart w:id="194" w:name="_Toc469479692"/>
      <w:bookmarkStart w:id="195" w:name="_Toc471986642"/>
      <w:bookmarkStart w:id="196" w:name="_Toc498509276"/>
      <w:bookmarkStart w:id="197" w:name="_Toc524939632"/>
      <w:bookmarkStart w:id="198" w:name="_Toc535853821"/>
      <w:bookmarkStart w:id="199" w:name="_Toc536020452"/>
      <w:bookmarkStart w:id="200" w:name="_Toc220919167"/>
      <w:r w:rsidRPr="00E8749C">
        <w:rPr>
          <w:sz w:val="24"/>
          <w:szCs w:val="24"/>
        </w:rPr>
        <w:t>Форма Справки о перечне и годовых объемах выполнения аналогичных договоров</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jc w:val="center"/>
        <w:rPr>
          <w:b/>
          <w:szCs w:val="24"/>
        </w:rPr>
      </w:pPr>
      <w:r w:rsidRPr="00E8749C">
        <w:rPr>
          <w:b/>
          <w:szCs w:val="24"/>
        </w:rPr>
        <w:t>Справка о перечне и объемах выполнения аналогичных договоров за последние 3 года</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0187E" w:rsidRPr="00E8749C" w:rsidRDefault="0010187E" w:rsidP="0010187E">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016300" w:rsidRPr="006743CA" w:rsidTr="002F1414">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tabs>
                <w:tab w:val="left" w:pos="567"/>
                <w:tab w:val="left" w:pos="1985"/>
              </w:tabs>
              <w:ind w:right="34" w:firstLine="0"/>
              <w:jc w:val="center"/>
            </w:pPr>
            <w:r w:rsidRPr="000E2D98">
              <w:t>№</w:t>
            </w:r>
          </w:p>
          <w:p w:rsidR="00016300" w:rsidRPr="000E2D98" w:rsidRDefault="00016300" w:rsidP="00016300">
            <w:pPr>
              <w:tabs>
                <w:tab w:val="left" w:pos="567"/>
                <w:tab w:val="left" w:pos="1985"/>
              </w:tabs>
              <w:ind w:right="34" w:firstLine="0"/>
              <w:jc w:val="center"/>
            </w:pPr>
            <w:r w:rsidRPr="000E2D98">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4C1DA3" w:rsidRPr="00571E5B" w:rsidRDefault="004C1DA3" w:rsidP="004C1DA3">
            <w:pPr>
              <w:pStyle w:val="af4"/>
              <w:tabs>
                <w:tab w:val="left" w:pos="567"/>
                <w:tab w:val="left" w:pos="1985"/>
              </w:tabs>
              <w:spacing w:before="0" w:after="0"/>
              <w:ind w:left="0" w:right="34"/>
              <w:jc w:val="center"/>
            </w:pPr>
            <w:r w:rsidRPr="00571E5B">
              <w:rPr>
                <w:highlight w:val="yellow"/>
              </w:rPr>
              <w:t>Поставщик / Подрядчик / Исполнитель.</w:t>
            </w:r>
          </w:p>
          <w:p w:rsidR="00016300" w:rsidRPr="00F50E21" w:rsidRDefault="00016300" w:rsidP="00016300">
            <w:pPr>
              <w:pStyle w:val="af4"/>
              <w:tabs>
                <w:tab w:val="left" w:pos="567"/>
                <w:tab w:val="left" w:pos="1985"/>
              </w:tabs>
              <w:spacing w:before="0" w:after="0"/>
              <w:ind w:left="0" w:right="34"/>
              <w:jc w:val="center"/>
            </w:pPr>
            <w:r w:rsidRPr="00F50E21">
              <w:t xml:space="preserve">Сроки выполнения (год и месяц начала выполнения — год и месяц </w:t>
            </w:r>
            <w:r>
              <w:t>окончания выполнения</w:t>
            </w:r>
            <w:r w:rsidRPr="00F50E21">
              <w:t>)</w:t>
            </w:r>
          </w:p>
        </w:tc>
        <w:tc>
          <w:tcPr>
            <w:tcW w:w="234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 xml:space="preserve">Заказчик </w:t>
            </w:r>
            <w:r w:rsidRPr="000E2D98">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Описание договора</w:t>
            </w:r>
            <w:r w:rsidRPr="000E2D98">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Сведения о рекламациях по перечисленным договорам</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6743CA"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DB6CAC" w:rsidRPr="006743CA">
              <w:rPr>
                <w:rStyle w:val="aff2"/>
                <w:bCs w:val="0"/>
                <w:sz w:val="22"/>
              </w:rPr>
              <w:t>202</w:t>
            </w:r>
            <w:r w:rsidR="00DB6CAC" w:rsidRPr="00275326">
              <w:rPr>
                <w:rStyle w:val="aff2"/>
                <w:bCs w:val="0"/>
                <w:sz w:val="22"/>
              </w:rPr>
              <w:t>3</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0E2D98"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х</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6743CA"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DB6CAC" w:rsidRPr="000E2D98">
              <w:rPr>
                <w:rStyle w:val="aff2"/>
                <w:sz w:val="22"/>
              </w:rPr>
              <w:t>2024</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0E2D98"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х</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A42FA5" w:rsidRPr="006743CA" w:rsidRDefault="00A42FA5" w:rsidP="00DB6CAC">
            <w:pPr>
              <w:pStyle w:val="af7"/>
              <w:tabs>
                <w:tab w:val="left" w:pos="567"/>
                <w:tab w:val="left" w:pos="1985"/>
              </w:tabs>
              <w:spacing w:before="0" w:after="0"/>
              <w:ind w:left="0" w:right="34"/>
              <w:jc w:val="center"/>
              <w:rPr>
                <w:b/>
                <w:sz w:val="22"/>
              </w:rPr>
            </w:pPr>
            <w:r w:rsidRPr="006743CA">
              <w:rPr>
                <w:b/>
                <w:sz w:val="22"/>
              </w:rPr>
              <w:t>ИТОГО за [</w:t>
            </w:r>
            <w:r w:rsidRPr="000E2D98">
              <w:rPr>
                <w:rStyle w:val="aff2"/>
                <w:sz w:val="22"/>
              </w:rPr>
              <w:t>указать, в зависимости от обстоятельств, например, «I квартал 202</w:t>
            </w:r>
            <w:r w:rsidR="00DB6CAC">
              <w:rPr>
                <w:rStyle w:val="aff2"/>
                <w:sz w:val="22"/>
              </w:rPr>
              <w:t>6</w:t>
            </w:r>
            <w:r w:rsidRPr="000E2D98">
              <w:rPr>
                <w:rStyle w:val="aff2"/>
                <w:sz w:val="22"/>
              </w:rPr>
              <w:t xml:space="preserve"> года», «</w:t>
            </w:r>
            <w:r w:rsidRPr="004805A8">
              <w:rPr>
                <w:b/>
                <w:i/>
                <w:sz w:val="22"/>
                <w:shd w:val="clear" w:color="auto" w:fill="FFFF99"/>
              </w:rPr>
              <w:t xml:space="preserve">полный год </w:t>
            </w:r>
            <w:r w:rsidR="00DB6CAC" w:rsidRPr="000E2D98">
              <w:rPr>
                <w:rStyle w:val="aff2"/>
                <w:sz w:val="22"/>
              </w:rPr>
              <w:t xml:space="preserve">2025 </w:t>
            </w:r>
            <w:r w:rsidRPr="000E2D98">
              <w:rPr>
                <w:rStyle w:val="aff2"/>
                <w:sz w:val="22"/>
              </w:rPr>
              <w:t>год» и т.д.</w:t>
            </w:r>
            <w:r w:rsidRPr="000E2D98">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6743CA" w:rsidRDefault="00A42FA5" w:rsidP="002F1414">
            <w:pPr>
              <w:pStyle w:val="af7"/>
              <w:tabs>
                <w:tab w:val="left" w:pos="567"/>
                <w:tab w:val="left" w:pos="1985"/>
              </w:tabs>
              <w:spacing w:before="0" w:after="0"/>
              <w:ind w:left="0" w:right="34"/>
              <w:jc w:val="center"/>
              <w:rPr>
                <w:b/>
                <w:sz w:val="22"/>
              </w:rPr>
            </w:pPr>
            <w:r w:rsidRPr="006743CA">
              <w:rPr>
                <w:b/>
                <w:sz w:val="22"/>
              </w:rPr>
              <w:t>х</w:t>
            </w:r>
          </w:p>
        </w:tc>
      </w:tr>
    </w:tbl>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(подпись, М.П.)</w:t>
      </w: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tabs>
          <w:tab w:val="left" w:pos="567"/>
          <w:tab w:val="left" w:pos="1985"/>
        </w:tabs>
        <w:ind w:right="34" w:firstLine="0"/>
        <w:jc w:val="left"/>
        <w:rPr>
          <w:b/>
          <w:szCs w:val="24"/>
        </w:rPr>
      </w:pPr>
      <w:bookmarkStart w:id="201" w:name="_Toc98253944"/>
      <w:bookmarkStart w:id="202" w:name="_Toc157248196"/>
      <w:bookmarkStart w:id="203" w:name="_Toc157496565"/>
      <w:bookmarkStart w:id="204" w:name="_Toc158206104"/>
      <w:bookmarkStart w:id="205" w:name="_Toc164057789"/>
      <w:bookmarkStart w:id="206" w:name="_Toc164137139"/>
      <w:bookmarkStart w:id="207" w:name="_Toc164161299"/>
      <w:bookmarkStart w:id="208" w:name="_Toc165173870"/>
      <w:r w:rsidRPr="00E8749C">
        <w:rPr>
          <w:szCs w:val="24"/>
        </w:rPr>
        <w:br w:type="page"/>
      </w:r>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209" w:name="_Toc439170694"/>
      <w:bookmarkStart w:id="210" w:name="_Toc439172796"/>
      <w:bookmarkStart w:id="211" w:name="_Toc439173240"/>
      <w:bookmarkStart w:id="212" w:name="_Toc439238236"/>
      <w:bookmarkStart w:id="213" w:name="_Toc439252783"/>
      <w:bookmarkStart w:id="214" w:name="_Toc439323757"/>
      <w:bookmarkStart w:id="215" w:name="_Toc440361394"/>
      <w:bookmarkStart w:id="216" w:name="_Toc440376276"/>
      <w:bookmarkStart w:id="217" w:name="_Toc440382534"/>
      <w:bookmarkStart w:id="218" w:name="_Toc440447204"/>
      <w:bookmarkStart w:id="219" w:name="_Toc440632365"/>
      <w:bookmarkStart w:id="220" w:name="_Toc440875137"/>
      <w:bookmarkStart w:id="221" w:name="_Toc441131124"/>
      <w:bookmarkStart w:id="222" w:name="_Toc441572129"/>
      <w:bookmarkStart w:id="223" w:name="_Toc441575221"/>
      <w:bookmarkStart w:id="224" w:name="_Toc442195890"/>
      <w:bookmarkStart w:id="225" w:name="_Toc442251932"/>
      <w:bookmarkStart w:id="226" w:name="_Toc442258881"/>
      <w:bookmarkStart w:id="227" w:name="_Toc442259121"/>
      <w:bookmarkStart w:id="228" w:name="_Toc442265432"/>
      <w:bookmarkStart w:id="229" w:name="_Toc447292638"/>
      <w:bookmarkStart w:id="230" w:name="_Toc461809084"/>
      <w:bookmarkStart w:id="231" w:name="_Toc463514503"/>
      <w:bookmarkStart w:id="232" w:name="_Toc466908623"/>
      <w:bookmarkStart w:id="233" w:name="_Toc468196562"/>
      <w:bookmarkStart w:id="234" w:name="_Toc468446643"/>
      <w:bookmarkStart w:id="235" w:name="_Toc468446837"/>
      <w:bookmarkStart w:id="236" w:name="_Toc469479693"/>
      <w:bookmarkStart w:id="237" w:name="_Toc471986643"/>
      <w:bookmarkStart w:id="238" w:name="_Toc498509277"/>
      <w:bookmarkStart w:id="239" w:name="_Toc524939633"/>
      <w:bookmarkStart w:id="240" w:name="_Toc535853822"/>
      <w:bookmarkStart w:id="241" w:name="_Toc536020453"/>
      <w:bookmarkStart w:id="242" w:name="_Toc220919168"/>
      <w:r w:rsidRPr="00E8749C">
        <w:rPr>
          <w:sz w:val="24"/>
          <w:szCs w:val="24"/>
        </w:rPr>
        <w:t>Инструкции по заполнению</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10187E" w:rsidRPr="00E8749C" w:rsidRDefault="0010187E"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В этой форме Участник указывает перечень и годовые объемы выполнения аналогичных договоров</w:t>
      </w:r>
      <w:r w:rsidR="0035039F" w:rsidRPr="00E8749C">
        <w:rPr>
          <w:sz w:val="24"/>
          <w:szCs w:val="24"/>
          <w:lang w:val="ru-RU"/>
        </w:rPr>
        <w:t xml:space="preserve"> </w:t>
      </w:r>
      <w:r w:rsidR="0035039F" w:rsidRPr="00E8749C">
        <w:rPr>
          <w:sz w:val="24"/>
          <w:szCs w:val="24"/>
        </w:rPr>
        <w:t>за последние три года до даты публикации извещения о закупке</w:t>
      </w:r>
      <w:r w:rsidRPr="00E8749C">
        <w:rPr>
          <w:sz w:val="24"/>
          <w:szCs w:val="24"/>
        </w:rPr>
        <w:t>.</w:t>
      </w:r>
    </w:p>
    <w:p w:rsidR="0010187E" w:rsidRPr="00E8749C" w:rsidRDefault="00793836"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 xml:space="preserve">Следует </w:t>
      </w:r>
      <w:r w:rsidRPr="005A67C1">
        <w:rPr>
          <w:sz w:val="24"/>
          <w:szCs w:val="24"/>
          <w:highlight w:val="yellow"/>
        </w:rPr>
        <w:t>указать не более</w:t>
      </w:r>
      <w:r w:rsidRPr="00E8749C">
        <w:rPr>
          <w:sz w:val="24"/>
          <w:szCs w:val="24"/>
        </w:rPr>
        <w:t xml:space="preserve">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E8749C">
        <w:rPr>
          <w:sz w:val="24"/>
          <w:szCs w:val="24"/>
          <w:lang w:val="ru-RU"/>
        </w:rPr>
        <w:t>.</w:t>
      </w:r>
    </w:p>
    <w:p w:rsidR="005A67C1" w:rsidRDefault="003A7704"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 xml:space="preserve">Данные, указанные в справке, будут использоваться Организатором при оценке. </w:t>
      </w:r>
      <w:r w:rsidR="005A67C1" w:rsidRPr="004C1E82">
        <w:rPr>
          <w:sz w:val="24"/>
          <w:szCs w:val="24"/>
          <w:highlight w:val="yellow"/>
        </w:rPr>
        <w:t>Стоимости, указанных в справке договоров, будут суммироваться в соответствии с методикой оценки (Приложение №3 к закупочной документации).</w:t>
      </w:r>
      <w:r w:rsidR="005A67C1" w:rsidRPr="005B27F0">
        <w:rPr>
          <w:sz w:val="24"/>
          <w:szCs w:val="24"/>
        </w:rPr>
        <w:t xml:space="preserve"> </w:t>
      </w:r>
      <w:r w:rsidRPr="00E8749C">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DF147D" w:rsidRPr="00E8749C">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E8749C">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России </w:t>
      </w:r>
      <w:r w:rsidRPr="0098105B">
        <w:rPr>
          <w:sz w:val="24"/>
          <w:szCs w:val="24"/>
          <w:highlight w:val="yellow"/>
        </w:rPr>
        <w:t xml:space="preserve">от </w:t>
      </w:r>
      <w:r w:rsidR="00E46D21" w:rsidRPr="0027658F">
        <w:rPr>
          <w:sz w:val="24"/>
          <w:szCs w:val="24"/>
          <w:highlight w:val="yellow"/>
        </w:rPr>
        <w:t>05.11.2024 N</w:t>
      </w:r>
      <w:r w:rsidR="00E46D21">
        <w:rPr>
          <w:sz w:val="24"/>
          <w:szCs w:val="24"/>
          <w:highlight w:val="yellow"/>
          <w:lang w:val="en-US"/>
        </w:rPr>
        <w:t> </w:t>
      </w:r>
      <w:r w:rsidR="00E46D21" w:rsidRPr="0027658F">
        <w:rPr>
          <w:sz w:val="24"/>
          <w:szCs w:val="24"/>
          <w:highlight w:val="yellow"/>
        </w:rPr>
        <w:t>ЕД-7-3/989@</w:t>
      </w:r>
      <w:r w:rsidRPr="0098105B">
        <w:rPr>
          <w:sz w:val="24"/>
          <w:szCs w:val="24"/>
          <w:highlight w:val="yellow"/>
        </w:rPr>
        <w:t>) в</w:t>
      </w:r>
      <w:r w:rsidRPr="00E8749C">
        <w:rPr>
          <w:sz w:val="24"/>
          <w:szCs w:val="24"/>
        </w:rPr>
        <w:t xml:space="preserve">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B44BFC" w:rsidRPr="00E8749C">
        <w:rPr>
          <w:sz w:val="24"/>
          <w:szCs w:val="24"/>
        </w:rPr>
        <w:t xml:space="preserve">Организатор </w:t>
      </w:r>
      <w:r w:rsidRPr="00E8749C">
        <w:rPr>
          <w:sz w:val="24"/>
          <w:szCs w:val="24"/>
        </w:rPr>
        <w:t xml:space="preserve">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10187E" w:rsidRPr="005A67C1" w:rsidRDefault="003A7704" w:rsidP="0010187E">
      <w:pPr>
        <w:pStyle w:val="aff0"/>
        <w:numPr>
          <w:ilvl w:val="3"/>
          <w:numId w:val="33"/>
        </w:numPr>
        <w:tabs>
          <w:tab w:val="left" w:pos="567"/>
          <w:tab w:val="left" w:pos="1985"/>
        </w:tabs>
        <w:spacing w:before="100" w:beforeAutospacing="1" w:line="240" w:lineRule="auto"/>
        <w:ind w:left="0" w:right="34" w:firstLine="1134"/>
        <w:rPr>
          <w:sz w:val="24"/>
          <w:szCs w:val="24"/>
          <w:highlight w:val="yellow"/>
        </w:rPr>
      </w:pPr>
      <w:r w:rsidRPr="005A67C1">
        <w:rPr>
          <w:sz w:val="24"/>
          <w:szCs w:val="24"/>
          <w:highlight w:val="yellow"/>
        </w:rPr>
        <w:t>Участник имеет право указать в данной справке, что не имеет опыта выполнения аналогичных договоров</w:t>
      </w:r>
      <w:r w:rsidRPr="005A67C1">
        <w:rPr>
          <w:sz w:val="24"/>
          <w:szCs w:val="24"/>
          <w:highlight w:val="yellow"/>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10187E">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10187E" w:rsidRPr="00E8749C" w:rsidSect="0010187E">
          <w:pgSz w:w="11906" w:h="16838" w:code="9"/>
          <w:pgMar w:top="680" w:right="567" w:bottom="539" w:left="1134" w:header="680" w:footer="278" w:gutter="0"/>
          <w:cols w:space="708"/>
          <w:titlePg/>
          <w:docGrid w:linePitch="360"/>
        </w:sectPr>
      </w:pPr>
    </w:p>
    <w:p w:rsidR="0010187E" w:rsidRPr="00E8749C" w:rsidRDefault="0010187E" w:rsidP="0010187E">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243" w:name="_Ref55336389"/>
      <w:bookmarkStart w:id="244" w:name="_Toc57314677"/>
      <w:bookmarkStart w:id="245" w:name="_Toc69728991"/>
      <w:bookmarkStart w:id="246" w:name="_Toc98253945"/>
      <w:bookmarkStart w:id="247" w:name="_Toc165173871"/>
      <w:bookmarkStart w:id="248" w:name="_Toc423423675"/>
      <w:bookmarkStart w:id="249" w:name="_Toc441131125"/>
      <w:bookmarkStart w:id="250" w:name="_Toc498512836"/>
      <w:bookmarkStart w:id="251" w:name="_Toc220919169"/>
      <w:bookmarkStart w:id="252" w:name="_Ref55336398"/>
      <w:bookmarkStart w:id="253" w:name="_Toc57314678"/>
      <w:bookmarkStart w:id="254" w:name="_Toc69728992"/>
      <w:bookmarkStart w:id="255" w:name="_Toc98253948"/>
      <w:bookmarkStart w:id="256" w:name="_Toc165173874"/>
      <w:bookmarkStart w:id="257" w:name="_Toc423423676"/>
      <w:bookmarkStart w:id="258" w:name="_Toc441131128"/>
      <w:r w:rsidRPr="00E8749C">
        <w:rPr>
          <w:sz w:val="24"/>
          <w:szCs w:val="24"/>
        </w:rPr>
        <w:t xml:space="preserve">Справка о материально-технических ресурсах (форма </w:t>
      </w:r>
      <w:r w:rsidR="00490C50">
        <w:rPr>
          <w:sz w:val="24"/>
          <w:szCs w:val="24"/>
          <w:lang w:val="ru-RU"/>
        </w:rPr>
        <w:t>8</w:t>
      </w:r>
      <w:r w:rsidRPr="00E8749C">
        <w:rPr>
          <w:sz w:val="24"/>
          <w:szCs w:val="24"/>
        </w:rPr>
        <w:t>)</w:t>
      </w:r>
      <w:bookmarkEnd w:id="243"/>
      <w:bookmarkEnd w:id="244"/>
      <w:bookmarkEnd w:id="245"/>
      <w:bookmarkEnd w:id="246"/>
      <w:bookmarkEnd w:id="247"/>
      <w:bookmarkEnd w:id="248"/>
      <w:bookmarkEnd w:id="249"/>
      <w:bookmarkEnd w:id="250"/>
      <w:bookmarkEnd w:id="251"/>
    </w:p>
    <w:p w:rsidR="0010187E" w:rsidRPr="00E8749C" w:rsidRDefault="0010187E" w:rsidP="0010187E">
      <w:pPr>
        <w:pStyle w:val="3"/>
        <w:numPr>
          <w:ilvl w:val="2"/>
          <w:numId w:val="33"/>
        </w:numPr>
        <w:tabs>
          <w:tab w:val="left" w:pos="567"/>
        </w:tabs>
        <w:ind w:left="0" w:right="34" w:firstLine="0"/>
        <w:rPr>
          <w:sz w:val="24"/>
          <w:szCs w:val="24"/>
        </w:rPr>
      </w:pPr>
      <w:bookmarkStart w:id="259" w:name="_Toc220919170"/>
      <w:r w:rsidRPr="00E8749C">
        <w:rPr>
          <w:sz w:val="24"/>
          <w:szCs w:val="24"/>
        </w:rPr>
        <w:t>Форма Справки о материально-технических ресурсах</w:t>
      </w:r>
      <w:bookmarkEnd w:id="259"/>
    </w:p>
    <w:p w:rsidR="0010187E" w:rsidRPr="00E8749C" w:rsidRDefault="0010187E" w:rsidP="0010187E">
      <w:pPr>
        <w:pBdr>
          <w:top w:val="single" w:sz="4" w:space="1" w:color="auto"/>
        </w:pBdr>
        <w:shd w:val="clear" w:color="auto" w:fill="E0E0E0"/>
        <w:tabs>
          <w:tab w:val="left" w:pos="567"/>
          <w:tab w:val="left" w:pos="1985"/>
        </w:tabs>
        <w:ind w:left="360" w:right="34" w:firstLine="0"/>
        <w:jc w:val="center"/>
        <w:rPr>
          <w:b/>
          <w:spacing w:val="36"/>
          <w:szCs w:val="24"/>
        </w:rPr>
      </w:pPr>
      <w:r w:rsidRPr="00E8749C">
        <w:rPr>
          <w:b/>
          <w:spacing w:val="36"/>
          <w:szCs w:val="24"/>
        </w:rPr>
        <w:t>начало формы</w:t>
      </w:r>
    </w:p>
    <w:p w:rsidR="0010187E" w:rsidRPr="00E8749C" w:rsidRDefault="0010187E" w:rsidP="0010187E">
      <w:pPr>
        <w:rPr>
          <w:szCs w:val="24"/>
        </w:rPr>
      </w:pPr>
    </w:p>
    <w:p w:rsidR="0010187E" w:rsidRPr="00E8749C" w:rsidRDefault="0010187E" w:rsidP="0010187E">
      <w:pPr>
        <w:ind w:firstLine="0"/>
        <w:jc w:val="center"/>
        <w:rPr>
          <w:b/>
          <w:szCs w:val="24"/>
        </w:rPr>
      </w:pPr>
      <w:r w:rsidRPr="00E8749C">
        <w:rPr>
          <w:b/>
          <w:szCs w:val="24"/>
        </w:rPr>
        <w:t>Справка о материально-технических ресурсах</w:t>
      </w:r>
    </w:p>
    <w:p w:rsidR="0010187E" w:rsidRPr="00E8749C" w:rsidRDefault="0010187E" w:rsidP="0010187E">
      <w:pPr>
        <w:rPr>
          <w:szCs w:val="24"/>
        </w:rPr>
      </w:pPr>
    </w:p>
    <w:p w:rsidR="0010187E" w:rsidRPr="00E8749C" w:rsidRDefault="0010187E" w:rsidP="0010187E">
      <w:pPr>
        <w:ind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F459A" w:rsidRPr="00E8749C" w:rsidRDefault="001F459A" w:rsidP="0010187E">
      <w:pPr>
        <w:ind w:firstLine="0"/>
        <w:rPr>
          <w:color w:val="000000"/>
          <w:szCs w:val="24"/>
        </w:rPr>
      </w:pPr>
    </w:p>
    <w:p w:rsidR="0010187E" w:rsidRPr="00E8749C" w:rsidRDefault="0010187E" w:rsidP="0010187E">
      <w:pPr>
        <w:jc w:val="center"/>
        <w:rPr>
          <w:szCs w:val="24"/>
        </w:rPr>
      </w:pPr>
      <w:r w:rsidRPr="00E8749C">
        <w:rPr>
          <w:b/>
          <w:szCs w:val="24"/>
        </w:rPr>
        <w:t>Сводная информация о планируемых к привлечению для выполнения договора</w:t>
      </w:r>
      <w:r w:rsidR="00372A9A" w:rsidRPr="00E8749C">
        <w:rPr>
          <w:b/>
          <w:szCs w:val="24"/>
        </w:rPr>
        <w:t>(ов)</w:t>
      </w:r>
      <w:r w:rsidRPr="00E8749C">
        <w:rPr>
          <w:b/>
          <w:szCs w:val="24"/>
        </w:rPr>
        <w:t xml:space="preserve"> материально-технических ресурсах </w:t>
      </w:r>
    </w:p>
    <w:tbl>
      <w:tblPr>
        <w:tblW w:w="47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623"/>
        <w:gridCol w:w="3396"/>
        <w:gridCol w:w="1354"/>
        <w:gridCol w:w="1892"/>
        <w:gridCol w:w="3275"/>
        <w:gridCol w:w="1620"/>
      </w:tblGrid>
      <w:tr w:rsidR="0010187E" w:rsidRPr="00E8749C" w:rsidTr="00DB75D4">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10187E" w:rsidRPr="00E8749C" w:rsidRDefault="0010187E" w:rsidP="00DB75D4">
            <w:pPr>
              <w:jc w:val="center"/>
              <w:rPr>
                <w:sz w:val="20"/>
              </w:rPr>
            </w:pPr>
          </w:p>
          <w:p w:rsidR="0010187E" w:rsidRPr="00E8749C" w:rsidRDefault="0010187E" w:rsidP="00DB75D4">
            <w:pPr>
              <w:ind w:firstLine="0"/>
              <w:jc w:val="center"/>
              <w:rPr>
                <w:sz w:val="20"/>
              </w:rPr>
            </w:pPr>
            <w:r w:rsidRPr="00E8749C">
              <w:rPr>
                <w:sz w:val="20"/>
              </w:rPr>
              <w:t>п.п.</w:t>
            </w:r>
          </w:p>
        </w:tc>
        <w:tc>
          <w:tcPr>
            <w:tcW w:w="88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Наименование машин и механизмов*</w:t>
            </w:r>
          </w:p>
        </w:tc>
        <w:tc>
          <w:tcPr>
            <w:tcW w:w="11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rFonts w:eastAsia="Calibri"/>
                <w:sz w:val="20"/>
              </w:rPr>
              <w:t>Основная характеристика*</w:t>
            </w:r>
          </w:p>
        </w:tc>
        <w:tc>
          <w:tcPr>
            <w:tcW w:w="45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Кол-во, ед.</w:t>
            </w:r>
          </w:p>
        </w:tc>
        <w:tc>
          <w:tcPr>
            <w:tcW w:w="64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Предназначение (с точки зрения выполнения Договора</w:t>
            </w:r>
            <w:r w:rsidR="00372A9A" w:rsidRPr="00E8749C">
              <w:rPr>
                <w:sz w:val="20"/>
              </w:rPr>
              <w:t>(ов)</w:t>
            </w:r>
            <w:r w:rsidRPr="00E8749C">
              <w:rPr>
                <w:sz w:val="20"/>
              </w:rPr>
              <w:t>)</w:t>
            </w:r>
          </w:p>
        </w:tc>
        <w:tc>
          <w:tcPr>
            <w:tcW w:w="110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 xml:space="preserve">Право собственности или иное право (хозяйственного ведения, оперативного управления, </w:t>
            </w:r>
            <w:r w:rsidRPr="00E8749C">
              <w:rPr>
                <w:sz w:val="20"/>
              </w:rPr>
              <w:br/>
              <w:t>№ договора аренды в случае аренды МТР), месторасположение</w:t>
            </w:r>
          </w:p>
        </w:tc>
        <w:tc>
          <w:tcPr>
            <w:tcW w:w="548" w:type="pct"/>
            <w:tcBorders>
              <w:top w:val="single" w:sz="4" w:space="0" w:color="auto"/>
              <w:left w:val="single" w:sz="4" w:space="0" w:color="auto"/>
              <w:bottom w:val="single" w:sz="4" w:space="0" w:color="auto"/>
              <w:right w:val="single" w:sz="4" w:space="0" w:color="auto"/>
            </w:tcBorders>
            <w:shd w:val="clear" w:color="auto" w:fill="D9D9D9"/>
            <w:vAlign w:val="center"/>
          </w:tcPr>
          <w:p w:rsidR="0010187E" w:rsidRPr="00E8749C" w:rsidRDefault="0010187E" w:rsidP="00DB75D4">
            <w:pPr>
              <w:ind w:firstLine="0"/>
              <w:jc w:val="center"/>
              <w:rPr>
                <w:sz w:val="20"/>
              </w:rPr>
            </w:pPr>
            <w:r w:rsidRPr="00E8749C">
              <w:rPr>
                <w:sz w:val="20"/>
              </w:rPr>
              <w:t>Примечания</w:t>
            </w:r>
          </w:p>
          <w:p w:rsidR="0010187E" w:rsidRPr="00E8749C" w:rsidRDefault="0010187E" w:rsidP="00DB75D4">
            <w:pPr>
              <w:ind w:firstLine="0"/>
              <w:jc w:val="cente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1</w:t>
            </w:r>
          </w:p>
        </w:tc>
        <w:tc>
          <w:tcPr>
            <w:tcW w:w="887"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2</w:t>
            </w:r>
          </w:p>
        </w:tc>
        <w:tc>
          <w:tcPr>
            <w:tcW w:w="1149"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3</w:t>
            </w:r>
          </w:p>
        </w:tc>
        <w:tc>
          <w:tcPr>
            <w:tcW w:w="45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4</w:t>
            </w:r>
          </w:p>
        </w:tc>
        <w:tc>
          <w:tcPr>
            <w:tcW w:w="640"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6</w:t>
            </w:r>
          </w:p>
        </w:tc>
        <w:tc>
          <w:tcPr>
            <w:tcW w:w="110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7</w:t>
            </w:r>
          </w:p>
        </w:tc>
        <w:tc>
          <w:tcPr>
            <w:tcW w:w="54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8</w:t>
            </w: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1</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Помещение</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400, м</w:t>
            </w:r>
            <w:r w:rsidRPr="00E8749C">
              <w:rPr>
                <w:rFonts w:eastAsia="Calibri"/>
                <w:sz w:val="20"/>
                <w:vertAlign w:val="superscript"/>
              </w:rPr>
              <w:t>2</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1</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563"/>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2</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МФУ</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Скорость цв. печати/копирования</w:t>
            </w:r>
          </w:p>
          <w:p w:rsidR="0010187E" w:rsidRPr="00E8749C" w:rsidRDefault="0010187E" w:rsidP="00DB75D4">
            <w:pPr>
              <w:ind w:firstLine="0"/>
              <w:jc w:val="center"/>
              <w:rPr>
                <w:rFonts w:eastAsia="Calibri"/>
                <w:sz w:val="20"/>
              </w:rPr>
            </w:pPr>
            <w:r w:rsidRPr="00E8749C">
              <w:rPr>
                <w:rFonts w:eastAsia="Calibri"/>
                <w:sz w:val="20"/>
              </w:rPr>
              <w:t xml:space="preserve"> 28л А4/мин.</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3</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Бульдозер ДЗ-182</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325 л.с.</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4</w:t>
            </w:r>
          </w:p>
        </w:tc>
        <w:tc>
          <w:tcPr>
            <w:tcW w:w="887"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Экскаватор ЭО-4225А</w:t>
            </w:r>
          </w:p>
        </w:tc>
        <w:tc>
          <w:tcPr>
            <w:tcW w:w="114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ковш 0,6 – 1,42 м</w:t>
            </w:r>
            <w:r w:rsidRPr="00E8749C">
              <w:rPr>
                <w:rFonts w:eastAsia="Calibri"/>
                <w:sz w:val="20"/>
                <w:vertAlign w:val="superscript"/>
              </w:rPr>
              <w:t>3</w:t>
            </w:r>
          </w:p>
        </w:tc>
        <w:tc>
          <w:tcPr>
            <w:tcW w:w="458"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5</w:t>
            </w:r>
          </w:p>
        </w:tc>
        <w:tc>
          <w:tcPr>
            <w:tcW w:w="887"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Автокран КС-65713-1</w:t>
            </w:r>
          </w:p>
        </w:tc>
        <w:tc>
          <w:tcPr>
            <w:tcW w:w="114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макс. г/п 50 т</w:t>
            </w:r>
          </w:p>
        </w:tc>
        <w:tc>
          <w:tcPr>
            <w:tcW w:w="458"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lang w:val="en-US"/>
              </w:rPr>
            </w:pPr>
            <w:r w:rsidRPr="00E8749C">
              <w:rPr>
                <w:rFonts w:eastAsia="Calibri"/>
                <w:sz w:val="20"/>
                <w:lang w:val="en-US"/>
              </w:rPr>
              <w:t>6</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Трубоукладчик ТГ-62</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макс. г/п 6,3 т</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4</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bl>
    <w:p w:rsidR="0010187E" w:rsidRPr="00E8749C" w:rsidRDefault="0010187E" w:rsidP="0010187E">
      <w:pPr>
        <w:rPr>
          <w:szCs w:val="24"/>
        </w:rPr>
      </w:pPr>
      <w:r w:rsidRPr="00E8749C">
        <w:rPr>
          <w:sz w:val="20"/>
        </w:rPr>
        <w:t>*пример заполнения</w:t>
      </w:r>
    </w:p>
    <w:p w:rsidR="0010187E" w:rsidRPr="00E8749C" w:rsidRDefault="0010187E" w:rsidP="0010187E">
      <w:pPr>
        <w:ind w:right="10657"/>
        <w:rPr>
          <w:szCs w:val="24"/>
        </w:rPr>
      </w:pPr>
      <w:r w:rsidRPr="00E8749C">
        <w:rPr>
          <w:szCs w:val="24"/>
        </w:rPr>
        <w:t>____________________________________</w:t>
      </w:r>
    </w:p>
    <w:p w:rsidR="0010187E" w:rsidRPr="00E8749C" w:rsidRDefault="0010187E" w:rsidP="0010187E">
      <w:pPr>
        <w:ind w:right="10657"/>
        <w:jc w:val="center"/>
        <w:rPr>
          <w:szCs w:val="24"/>
          <w:vertAlign w:val="superscript"/>
        </w:rPr>
      </w:pPr>
      <w:r w:rsidRPr="00E8749C">
        <w:rPr>
          <w:szCs w:val="24"/>
          <w:vertAlign w:val="superscript"/>
        </w:rPr>
        <w:t>(подпись, М.П.)</w:t>
      </w:r>
    </w:p>
    <w:p w:rsidR="0010187E" w:rsidRPr="00E8749C" w:rsidRDefault="0010187E" w:rsidP="0010187E">
      <w:pPr>
        <w:ind w:right="10657"/>
        <w:rPr>
          <w:szCs w:val="24"/>
        </w:rPr>
      </w:pPr>
      <w:r w:rsidRPr="00E8749C">
        <w:rPr>
          <w:szCs w:val="24"/>
        </w:rPr>
        <w:t>____________________________________</w:t>
      </w:r>
    </w:p>
    <w:p w:rsidR="0010187E" w:rsidRPr="00E8749C" w:rsidRDefault="0010187E" w:rsidP="0010187E">
      <w:pPr>
        <w:ind w:right="10657"/>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ind w:firstLine="0"/>
        <w:rPr>
          <w:color w:val="000000"/>
          <w:szCs w:val="24"/>
        </w:rPr>
      </w:pPr>
    </w:p>
    <w:p w:rsidR="0010187E" w:rsidRPr="00E8749C" w:rsidRDefault="0010187E" w:rsidP="0010187E">
      <w:pPr>
        <w:pBdr>
          <w:bottom w:val="single" w:sz="4" w:space="1" w:color="auto"/>
        </w:pBdr>
        <w:shd w:val="clear" w:color="auto" w:fill="E0E0E0"/>
        <w:ind w:right="21"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pStyle w:val="afe"/>
        <w:tabs>
          <w:tab w:val="clear" w:pos="360"/>
        </w:tabs>
        <w:ind w:left="567" w:firstLine="0"/>
        <w:rPr>
          <w:b/>
          <w:sz w:val="24"/>
          <w:szCs w:val="24"/>
        </w:rPr>
      </w:pPr>
      <w:bookmarkStart w:id="260" w:name="_Toc98253947"/>
      <w:bookmarkStart w:id="261" w:name="_Toc157248199"/>
      <w:bookmarkStart w:id="262" w:name="_Toc157496568"/>
      <w:bookmarkStart w:id="263" w:name="_Toc158206107"/>
      <w:bookmarkStart w:id="264" w:name="_Toc164057792"/>
      <w:bookmarkStart w:id="265" w:name="_Toc164137142"/>
      <w:bookmarkStart w:id="266" w:name="_Toc164161302"/>
      <w:bookmarkStart w:id="267" w:name="_Toc165173873"/>
    </w:p>
    <w:p w:rsidR="0010187E" w:rsidRPr="00E8749C" w:rsidRDefault="0010187E" w:rsidP="0010187E">
      <w:pPr>
        <w:ind w:firstLine="0"/>
        <w:jc w:val="left"/>
        <w:rPr>
          <w:szCs w:val="24"/>
        </w:rPr>
      </w:pPr>
      <w:r w:rsidRPr="00E8749C">
        <w:rPr>
          <w:b/>
          <w:szCs w:val="24"/>
        </w:rPr>
        <w:br w:type="page"/>
      </w:r>
    </w:p>
    <w:p w:rsidR="0010187E" w:rsidRPr="00E8749C" w:rsidRDefault="0010187E" w:rsidP="0010187E">
      <w:pPr>
        <w:pStyle w:val="3"/>
        <w:numPr>
          <w:ilvl w:val="2"/>
          <w:numId w:val="33"/>
        </w:numPr>
        <w:ind w:left="0" w:firstLine="0"/>
        <w:rPr>
          <w:sz w:val="24"/>
          <w:szCs w:val="24"/>
        </w:rPr>
      </w:pPr>
      <w:bookmarkStart w:id="268" w:name="_Toc439170697"/>
      <w:bookmarkStart w:id="269" w:name="_Toc439172799"/>
      <w:bookmarkStart w:id="270" w:name="_Toc439173243"/>
      <w:bookmarkStart w:id="271" w:name="_Toc439238239"/>
      <w:bookmarkStart w:id="272" w:name="_Toc439252786"/>
      <w:bookmarkStart w:id="273" w:name="_Toc439323760"/>
      <w:bookmarkStart w:id="274" w:name="_Toc440361397"/>
      <w:bookmarkStart w:id="275" w:name="_Toc440376279"/>
      <w:bookmarkStart w:id="276" w:name="_Toc440382537"/>
      <w:bookmarkStart w:id="277" w:name="_Toc440447207"/>
      <w:bookmarkStart w:id="278" w:name="_Toc440632368"/>
      <w:bookmarkStart w:id="279" w:name="_Toc440875140"/>
      <w:bookmarkStart w:id="280" w:name="_Toc441131127"/>
      <w:bookmarkStart w:id="281" w:name="_Toc441572132"/>
      <w:bookmarkStart w:id="282" w:name="_Toc441575224"/>
      <w:bookmarkStart w:id="283" w:name="_Toc442434885"/>
      <w:bookmarkStart w:id="284" w:name="_Toc442435724"/>
      <w:bookmarkStart w:id="285" w:name="_Toc462044815"/>
      <w:bookmarkStart w:id="286" w:name="_Toc462068518"/>
      <w:bookmarkStart w:id="287" w:name="_Toc463514208"/>
      <w:bookmarkStart w:id="288" w:name="_Toc469480446"/>
      <w:bookmarkStart w:id="289" w:name="_Toc471823237"/>
      <w:bookmarkStart w:id="290" w:name="_Toc498512098"/>
      <w:bookmarkStart w:id="291" w:name="_Toc511312918"/>
      <w:bookmarkStart w:id="292" w:name="_Toc511315843"/>
      <w:bookmarkStart w:id="293" w:name="_Toc220919171"/>
      <w:r w:rsidRPr="00E8749C">
        <w:rPr>
          <w:sz w:val="24"/>
          <w:szCs w:val="24"/>
        </w:rPr>
        <w:t>Инструкции по заполнению</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855A8C">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rPr>
        <w:t>В данной справке перечисляются материально-технические ресурсы, которые Участник планирует использовать в ходе выполнения Договора</w:t>
      </w:r>
      <w:r w:rsidR="00372A9A" w:rsidRPr="00E8749C">
        <w:rPr>
          <w:sz w:val="24"/>
          <w:szCs w:val="24"/>
          <w:lang w:val="ru-RU"/>
        </w:rPr>
        <w:t>(ов)</w:t>
      </w:r>
      <w:r w:rsidRPr="00E8749C">
        <w:rPr>
          <w:sz w:val="24"/>
          <w:szCs w:val="24"/>
        </w:rPr>
        <w:t xml:space="preserve"> (склады, транспортные средства, средства обеспечения условий хранения продукции в процессе перевозки, экскаваторы, бульдозеры и тому подобное).</w:t>
      </w:r>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lang w:val="ru-RU"/>
        </w:rPr>
        <w:t xml:space="preserve">Данные, указанные в справке, будут использоваться Организатором при оценке, в случае, если оценочные критерии к материально-техническим ресурсам установлены в закупочной документации (в т.ч. в части </w:t>
      </w:r>
      <w:r w:rsidRPr="00E8749C">
        <w:rPr>
          <w:sz w:val="24"/>
          <w:szCs w:val="24"/>
          <w:lang w:val="en-US"/>
        </w:rPr>
        <w:t>II</w:t>
      </w:r>
      <w:r w:rsidRPr="00E8749C">
        <w:rPr>
          <w:sz w:val="24"/>
          <w:szCs w:val="24"/>
        </w:rPr>
        <w:t>. «ТЕХНИЧЕСКАЯ ЧАСТЬ»</w:t>
      </w:r>
      <w:r w:rsidRPr="00E8749C">
        <w:rPr>
          <w:sz w:val="24"/>
          <w:szCs w:val="24"/>
          <w:lang w:val="ru-RU"/>
        </w:rPr>
        <w:t xml:space="preserve"> (Приложение №1) и Приложении №3 – методика оценки). </w:t>
      </w:r>
      <w:r w:rsidR="00D06007" w:rsidRPr="00D06007">
        <w:rPr>
          <w:sz w:val="24"/>
          <w:szCs w:val="24"/>
          <w:lang w:val="ru-RU"/>
        </w:rPr>
        <w:t>Указанные в справке материально-технические ресурсы будут учтены при оценке только если в составе заявки будут представлены копии документов, подтверждающих право собственности или аренды. Закупочной документацией может быть также предусмотрено предоставление иных документов, подтверждающих требования к материально-техническим ресурсам (без предоставления указанных документов материально-технические ресурсы также не будут учтены при оценке). В случае, если в закупочной документации не установлены численные и качественные параметры минимального состава по материально-техническим ресурсам, Участник может в справке указать произвольный состав материально-технических ресурсов</w:t>
      </w:r>
      <w:r w:rsidRPr="00E8749C">
        <w:rPr>
          <w:sz w:val="24"/>
          <w:szCs w:val="24"/>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10187E">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10187E" w:rsidRPr="00E8749C" w:rsidSect="00875177">
          <w:pgSz w:w="16838" w:h="11906" w:orient="landscape" w:code="9"/>
          <w:pgMar w:top="1134" w:right="680" w:bottom="567" w:left="539" w:header="680" w:footer="278" w:gutter="0"/>
          <w:cols w:space="708"/>
          <w:titlePg/>
          <w:docGrid w:linePitch="360"/>
        </w:sectPr>
      </w:pPr>
    </w:p>
    <w:p w:rsidR="0010187E" w:rsidRPr="00E8749C" w:rsidRDefault="0010187E" w:rsidP="0010187E">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294" w:name="_Toc220919172"/>
      <w:r w:rsidRPr="00E8749C">
        <w:rPr>
          <w:sz w:val="24"/>
          <w:szCs w:val="24"/>
        </w:rPr>
        <w:t xml:space="preserve">Справка о кадровых ресурсах (форма </w:t>
      </w:r>
      <w:r w:rsidR="004C1DA3">
        <w:rPr>
          <w:sz w:val="24"/>
          <w:szCs w:val="24"/>
          <w:lang w:val="ru-RU"/>
        </w:rPr>
        <w:t>6</w:t>
      </w:r>
      <w:r w:rsidRPr="00E8749C">
        <w:rPr>
          <w:sz w:val="24"/>
          <w:szCs w:val="24"/>
        </w:rPr>
        <w:t>)</w:t>
      </w:r>
      <w:bookmarkEnd w:id="252"/>
      <w:bookmarkEnd w:id="253"/>
      <w:bookmarkEnd w:id="254"/>
      <w:bookmarkEnd w:id="255"/>
      <w:bookmarkEnd w:id="256"/>
      <w:bookmarkEnd w:id="257"/>
      <w:bookmarkEnd w:id="258"/>
      <w:bookmarkEnd w:id="294"/>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295" w:name="_Toc98253949"/>
      <w:bookmarkStart w:id="296" w:name="_Toc157248201"/>
      <w:bookmarkStart w:id="297" w:name="_Toc157496570"/>
      <w:bookmarkStart w:id="298" w:name="_Toc158206109"/>
      <w:bookmarkStart w:id="299" w:name="_Toc164057794"/>
      <w:bookmarkStart w:id="300" w:name="_Toc164137144"/>
      <w:bookmarkStart w:id="301" w:name="_Toc164161304"/>
      <w:bookmarkStart w:id="302" w:name="_Toc165173875"/>
      <w:bookmarkStart w:id="303" w:name="_Toc439170699"/>
      <w:bookmarkStart w:id="304" w:name="_Toc439172801"/>
      <w:bookmarkStart w:id="305" w:name="_Toc439173245"/>
      <w:bookmarkStart w:id="306" w:name="_Toc439238241"/>
      <w:bookmarkStart w:id="307" w:name="_Toc439252788"/>
      <w:bookmarkStart w:id="308" w:name="_Toc439323762"/>
      <w:bookmarkStart w:id="309" w:name="_Toc440361399"/>
      <w:bookmarkStart w:id="310" w:name="_Toc440376281"/>
      <w:bookmarkStart w:id="311" w:name="_Toc440382539"/>
      <w:bookmarkStart w:id="312" w:name="_Toc440447209"/>
      <w:bookmarkStart w:id="313" w:name="_Toc440632370"/>
      <w:bookmarkStart w:id="314" w:name="_Toc440875142"/>
      <w:bookmarkStart w:id="315" w:name="_Toc441131129"/>
      <w:bookmarkStart w:id="316" w:name="_Toc441572134"/>
      <w:bookmarkStart w:id="317" w:name="_Toc441575226"/>
      <w:bookmarkStart w:id="318" w:name="_Toc442195892"/>
      <w:bookmarkStart w:id="319" w:name="_Toc442251934"/>
      <w:bookmarkStart w:id="320" w:name="_Toc442258883"/>
      <w:bookmarkStart w:id="321" w:name="_Toc442259123"/>
      <w:bookmarkStart w:id="322" w:name="_Toc442265434"/>
      <w:bookmarkStart w:id="323" w:name="_Toc447292640"/>
      <w:bookmarkStart w:id="324" w:name="_Toc461809086"/>
      <w:bookmarkStart w:id="325" w:name="_Toc463514505"/>
      <w:bookmarkStart w:id="326" w:name="_Toc466908625"/>
      <w:bookmarkStart w:id="327" w:name="_Toc468196564"/>
      <w:bookmarkStart w:id="328" w:name="_Toc468446645"/>
      <w:bookmarkStart w:id="329" w:name="_Toc468446839"/>
      <w:bookmarkStart w:id="330" w:name="_Toc469479695"/>
      <w:bookmarkStart w:id="331" w:name="_Toc471986645"/>
      <w:bookmarkStart w:id="332" w:name="_Toc498509279"/>
      <w:bookmarkStart w:id="333" w:name="_Toc524939635"/>
      <w:bookmarkStart w:id="334" w:name="_Toc535853824"/>
      <w:bookmarkStart w:id="335" w:name="_Toc536020455"/>
      <w:bookmarkStart w:id="336" w:name="_Toc220919173"/>
      <w:r w:rsidRPr="00E8749C">
        <w:rPr>
          <w:sz w:val="24"/>
          <w:szCs w:val="24"/>
        </w:rPr>
        <w:t>Форма Справки о кадровых ресурсах</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ind w:firstLine="0"/>
        <w:jc w:val="center"/>
        <w:rPr>
          <w:b/>
          <w:szCs w:val="24"/>
        </w:rPr>
      </w:pPr>
    </w:p>
    <w:p w:rsidR="0010187E" w:rsidRPr="00E8749C" w:rsidRDefault="0010187E" w:rsidP="0010187E">
      <w:pPr>
        <w:ind w:firstLine="0"/>
        <w:jc w:val="center"/>
        <w:rPr>
          <w:b/>
          <w:szCs w:val="24"/>
        </w:rPr>
      </w:pPr>
      <w:r w:rsidRPr="00E8749C">
        <w:rPr>
          <w:b/>
          <w:szCs w:val="24"/>
        </w:rPr>
        <w:t>Справка о кадровых ресурсах</w:t>
      </w:r>
    </w:p>
    <w:p w:rsidR="0010187E" w:rsidRPr="00E8749C" w:rsidRDefault="0010187E" w:rsidP="0010187E">
      <w:pPr>
        <w:ind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4C1DA3" w:rsidRPr="00571E5B" w:rsidRDefault="004C1DA3" w:rsidP="004C1DA3">
      <w:pPr>
        <w:keepNext/>
        <w:ind w:firstLine="0"/>
        <w:jc w:val="left"/>
        <w:rPr>
          <w:b/>
        </w:rPr>
      </w:pPr>
      <w:r w:rsidRPr="00571E5B">
        <w:rPr>
          <w:b/>
          <w:szCs w:val="24"/>
        </w:rPr>
        <w:t xml:space="preserve">Таблица-1. </w:t>
      </w:r>
      <w:r w:rsidRPr="00571E5B">
        <w:rPr>
          <w:b/>
        </w:rPr>
        <w:t>Общая численность персонала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1841"/>
        <w:gridCol w:w="1842"/>
        <w:gridCol w:w="2267"/>
      </w:tblGrid>
      <w:tr w:rsidR="004C1DA3" w:rsidRPr="00571E5B" w:rsidTr="00223D0A">
        <w:trPr>
          <w:trHeight w:val="580"/>
          <w:tblHeader/>
        </w:trPr>
        <w:tc>
          <w:tcPr>
            <w:tcW w:w="2083" w:type="pct"/>
            <w:vAlign w:val="center"/>
          </w:tcPr>
          <w:p w:rsidR="004C1DA3" w:rsidRPr="00571E5B" w:rsidRDefault="004C1DA3" w:rsidP="00223D0A">
            <w:pPr>
              <w:pStyle w:val="Times12"/>
              <w:widowControl w:val="0"/>
              <w:ind w:left="-108" w:firstLine="108"/>
              <w:jc w:val="center"/>
              <w:rPr>
                <w:b/>
                <w:sz w:val="20"/>
                <w:szCs w:val="20"/>
              </w:rPr>
            </w:pPr>
            <w:r w:rsidRPr="00571E5B">
              <w:rPr>
                <w:b/>
                <w:sz w:val="20"/>
                <w:szCs w:val="20"/>
              </w:rPr>
              <w:t>Персонал</w:t>
            </w:r>
          </w:p>
        </w:tc>
        <w:tc>
          <w:tcPr>
            <w:tcW w:w="902"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Участник</w:t>
            </w:r>
          </w:p>
        </w:tc>
        <w:tc>
          <w:tcPr>
            <w:tcW w:w="903"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Субподрядчик 1 / Коллективный участник 1</w:t>
            </w:r>
          </w:p>
        </w:tc>
        <w:tc>
          <w:tcPr>
            <w:tcW w:w="1111"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Субподрядчик 2 / Коллективный участник 2</w:t>
            </w: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Руководящее звено (руководитель и его заместители, главный бухгалтер, главный экономист, главный юрист)</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Инженерно-технический персонал</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Рабочие (производственный персонал)</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Специалисты</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Прочий персонал (в том числе экспедиторы, водители, грузчики, охранники и т.д.)</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vAlign w:val="center"/>
          </w:tcPr>
          <w:p w:rsidR="004C1DA3" w:rsidRPr="00571E5B" w:rsidRDefault="004C1DA3" w:rsidP="00223D0A">
            <w:pPr>
              <w:pStyle w:val="af7"/>
              <w:widowControl w:val="0"/>
              <w:spacing w:before="0" w:after="0"/>
              <w:rPr>
                <w:b/>
                <w:sz w:val="20"/>
                <w:szCs w:val="20"/>
              </w:rPr>
            </w:pPr>
            <w:r w:rsidRPr="00571E5B">
              <w:rPr>
                <w:b/>
                <w:sz w:val="20"/>
                <w:szCs w:val="20"/>
              </w:rPr>
              <w:t>ИТОГО:</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bl>
    <w:p w:rsidR="004C1DA3" w:rsidRPr="00571E5B" w:rsidRDefault="004C1DA3" w:rsidP="004C1DA3">
      <w:pPr>
        <w:keepNext/>
        <w:ind w:firstLine="0"/>
        <w:jc w:val="left"/>
        <w:rPr>
          <w:b/>
          <w:sz w:val="10"/>
          <w:szCs w:val="10"/>
        </w:rPr>
      </w:pPr>
    </w:p>
    <w:p w:rsidR="0010187E" w:rsidRPr="00E8749C" w:rsidRDefault="0010187E" w:rsidP="0010187E">
      <w:pPr>
        <w:keepNext/>
        <w:ind w:firstLine="0"/>
        <w:jc w:val="left"/>
        <w:rPr>
          <w:b/>
        </w:rPr>
      </w:pPr>
      <w:r w:rsidRPr="00E8749C">
        <w:rPr>
          <w:b/>
        </w:rPr>
        <w:t>Таблица-2. Численность персонала, привлекаемого для выполнения Договора</w:t>
      </w:r>
      <w:r w:rsidR="00372A9A" w:rsidRPr="00E8749C">
        <w:rPr>
          <w:b/>
        </w:rPr>
        <w:t>(ов)</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835"/>
        <w:gridCol w:w="1667"/>
        <w:gridCol w:w="2747"/>
      </w:tblGrid>
      <w:tr w:rsidR="0010187E" w:rsidRPr="00E8749C" w:rsidTr="00DB75D4">
        <w:trPr>
          <w:trHeight w:val="551"/>
        </w:trPr>
        <w:tc>
          <w:tcPr>
            <w:tcW w:w="695" w:type="dxa"/>
            <w:vAlign w:val="center"/>
          </w:tcPr>
          <w:p w:rsidR="0010187E" w:rsidRPr="00E8749C" w:rsidRDefault="0010187E" w:rsidP="00DB75D4">
            <w:pPr>
              <w:ind w:firstLine="0"/>
              <w:jc w:val="center"/>
            </w:pPr>
            <w:r w:rsidRPr="00E8749C">
              <w:t>№</w:t>
            </w:r>
            <w:r w:rsidRPr="00E8749C">
              <w:br/>
              <w:t>п/п</w:t>
            </w:r>
          </w:p>
        </w:tc>
        <w:tc>
          <w:tcPr>
            <w:tcW w:w="2268" w:type="dxa"/>
            <w:vAlign w:val="center"/>
          </w:tcPr>
          <w:p w:rsidR="0010187E" w:rsidRPr="00E8749C" w:rsidRDefault="0010187E" w:rsidP="00DB75D4">
            <w:pPr>
              <w:pStyle w:val="af4"/>
              <w:spacing w:before="0" w:after="0"/>
              <w:ind w:left="0" w:right="0"/>
              <w:jc w:val="center"/>
            </w:pPr>
            <w:r w:rsidRPr="00E8749C">
              <w:t>Фамилия, имя, отчество специалиста</w:t>
            </w:r>
          </w:p>
        </w:tc>
        <w:tc>
          <w:tcPr>
            <w:tcW w:w="2835" w:type="dxa"/>
            <w:vAlign w:val="center"/>
          </w:tcPr>
          <w:p w:rsidR="0010187E" w:rsidRPr="00E8749C" w:rsidRDefault="0010187E" w:rsidP="00DB75D4">
            <w:pPr>
              <w:pStyle w:val="af4"/>
              <w:spacing w:before="0" w:after="0"/>
              <w:ind w:left="0" w:right="0"/>
              <w:jc w:val="center"/>
            </w:pPr>
            <w:r w:rsidRPr="00E8749C">
              <w:t>Образование (какое учебное заведение окончил, год окончания, полученная специальность)</w:t>
            </w:r>
          </w:p>
        </w:tc>
        <w:tc>
          <w:tcPr>
            <w:tcW w:w="1667" w:type="dxa"/>
            <w:vAlign w:val="center"/>
          </w:tcPr>
          <w:p w:rsidR="0010187E" w:rsidRPr="00E8749C" w:rsidRDefault="0010187E" w:rsidP="00DB75D4">
            <w:pPr>
              <w:pStyle w:val="af4"/>
              <w:spacing w:before="0" w:after="0"/>
              <w:ind w:left="0" w:right="0"/>
              <w:jc w:val="center"/>
            </w:pPr>
            <w:r w:rsidRPr="00E8749C">
              <w:t>Должность</w:t>
            </w:r>
          </w:p>
        </w:tc>
        <w:tc>
          <w:tcPr>
            <w:tcW w:w="2747" w:type="dxa"/>
            <w:vAlign w:val="center"/>
          </w:tcPr>
          <w:p w:rsidR="0010187E" w:rsidRPr="00E8749C" w:rsidRDefault="0010187E" w:rsidP="00DB75D4">
            <w:pPr>
              <w:pStyle w:val="af4"/>
              <w:spacing w:before="0" w:after="0"/>
              <w:ind w:left="0" w:right="0"/>
              <w:jc w:val="center"/>
            </w:pPr>
            <w:r w:rsidRPr="00E8749C">
              <w:t>Стаж работы в данной или аналогичной должности, лет</w:t>
            </w: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Руководящее звено (руководитель и его заместители, главный бухгалтер, главный экономист, главный юрист)</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Инженерно-технический персонал</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Специалисты</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Рабочие (производственный персонал)</w:t>
            </w:r>
          </w:p>
        </w:tc>
      </w:tr>
      <w:tr w:rsidR="0010187E" w:rsidRPr="00E8749C" w:rsidTr="00DB75D4">
        <w:tc>
          <w:tcPr>
            <w:tcW w:w="695" w:type="dxa"/>
          </w:tcPr>
          <w:p w:rsidR="0010187E" w:rsidRPr="00E8749C" w:rsidRDefault="0010187E" w:rsidP="00DB75D4">
            <w:pPr>
              <w:widowControl/>
              <w:numPr>
                <w:ilvl w:val="0"/>
                <w:numId w:val="21"/>
              </w:numPr>
              <w:ind w:left="0" w:firstLine="0"/>
            </w:pP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widowControl/>
              <w:numPr>
                <w:ilvl w:val="0"/>
                <w:numId w:val="21"/>
              </w:numPr>
              <w:ind w:left="0" w:firstLine="0"/>
            </w:pP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Прочий персонал (в том числе экспедиторы, водители, грузчики, охранники и т.д.)</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bl>
    <w:p w:rsidR="0010187E" w:rsidRPr="004C1DA3" w:rsidRDefault="0010187E" w:rsidP="0010187E">
      <w:pPr>
        <w:rPr>
          <w:sz w:val="10"/>
          <w:szCs w:val="10"/>
        </w:rPr>
      </w:pPr>
    </w:p>
    <w:p w:rsidR="0010187E" w:rsidRPr="00E8749C" w:rsidRDefault="0010187E" w:rsidP="0010187E">
      <w:pPr>
        <w:rPr>
          <w:szCs w:val="24"/>
        </w:rPr>
      </w:pPr>
      <w:r w:rsidRPr="00E8749C">
        <w:rPr>
          <w:szCs w:val="24"/>
        </w:rPr>
        <w:t>____________________________________</w:t>
      </w:r>
    </w:p>
    <w:p w:rsidR="0010187E" w:rsidRPr="00E8749C" w:rsidRDefault="0010187E" w:rsidP="0010187E">
      <w:pPr>
        <w:ind w:right="5243"/>
        <w:jc w:val="center"/>
        <w:rPr>
          <w:szCs w:val="24"/>
          <w:vertAlign w:val="superscript"/>
        </w:rPr>
      </w:pPr>
      <w:r w:rsidRPr="00E8749C">
        <w:rPr>
          <w:szCs w:val="24"/>
          <w:vertAlign w:val="superscript"/>
        </w:rPr>
        <w:t>(подпись, М.П.)</w:t>
      </w:r>
    </w:p>
    <w:p w:rsidR="0010187E" w:rsidRPr="00E8749C" w:rsidRDefault="0010187E" w:rsidP="0010187E">
      <w:pPr>
        <w:ind w:right="5243"/>
        <w:rPr>
          <w:szCs w:val="24"/>
        </w:rPr>
      </w:pPr>
      <w:r w:rsidRPr="00E8749C">
        <w:rPr>
          <w:szCs w:val="24"/>
        </w:rPr>
        <w:t>____________________________________</w:t>
      </w:r>
    </w:p>
    <w:p w:rsidR="0010187E" w:rsidRPr="00E8749C" w:rsidRDefault="0010187E" w:rsidP="0010187E">
      <w:pPr>
        <w:ind w:right="5243"/>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pBdr>
          <w:bottom w:val="single" w:sz="4" w:space="1" w:color="auto"/>
        </w:pBdr>
        <w:shd w:val="clear" w:color="auto" w:fill="E0E0E0"/>
        <w:ind w:right="21"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ind w:firstLine="0"/>
        <w:jc w:val="left"/>
        <w:rPr>
          <w:szCs w:val="24"/>
        </w:rPr>
      </w:pPr>
      <w:bookmarkStart w:id="337" w:name="_Toc98253950"/>
      <w:bookmarkStart w:id="338" w:name="_Toc157248202"/>
      <w:bookmarkStart w:id="339" w:name="_Toc157496571"/>
      <w:bookmarkStart w:id="340" w:name="_Toc158206110"/>
      <w:bookmarkStart w:id="341" w:name="_Toc164057795"/>
      <w:bookmarkStart w:id="342" w:name="_Toc164137145"/>
      <w:bookmarkStart w:id="343" w:name="_Toc164161305"/>
      <w:bookmarkStart w:id="344" w:name="_Toc165173876"/>
      <w:r w:rsidRPr="00E8749C">
        <w:rPr>
          <w:b/>
          <w:szCs w:val="24"/>
        </w:rPr>
        <w:br w:type="page"/>
      </w:r>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345" w:name="_Toc439170700"/>
      <w:bookmarkStart w:id="346" w:name="_Toc439172802"/>
      <w:bookmarkStart w:id="347" w:name="_Toc439173246"/>
      <w:bookmarkStart w:id="348" w:name="_Toc439238242"/>
      <w:bookmarkStart w:id="349" w:name="_Toc439252789"/>
      <w:bookmarkStart w:id="350" w:name="_Toc439323763"/>
      <w:bookmarkStart w:id="351" w:name="_Toc440361400"/>
      <w:bookmarkStart w:id="352" w:name="_Toc440376282"/>
      <w:bookmarkStart w:id="353" w:name="_Toc440382540"/>
      <w:bookmarkStart w:id="354" w:name="_Toc440447210"/>
      <w:bookmarkStart w:id="355" w:name="_Toc440632371"/>
      <w:bookmarkStart w:id="356" w:name="_Toc440875143"/>
      <w:bookmarkStart w:id="357" w:name="_Toc441131130"/>
      <w:bookmarkStart w:id="358" w:name="_Toc441572135"/>
      <w:bookmarkStart w:id="359" w:name="_Toc441575227"/>
      <w:bookmarkStart w:id="360" w:name="_Toc442434888"/>
      <w:bookmarkStart w:id="361" w:name="_Toc442435727"/>
      <w:bookmarkStart w:id="362" w:name="_Toc462044818"/>
      <w:bookmarkStart w:id="363" w:name="_Toc462068521"/>
      <w:bookmarkStart w:id="364" w:name="_Toc463514211"/>
      <w:bookmarkStart w:id="365" w:name="_Toc469480449"/>
      <w:bookmarkStart w:id="366" w:name="_Toc471823240"/>
      <w:bookmarkStart w:id="367" w:name="_Toc498512101"/>
      <w:bookmarkStart w:id="368" w:name="_Toc511312921"/>
      <w:bookmarkStart w:id="369" w:name="_Toc511315846"/>
      <w:bookmarkStart w:id="370" w:name="_Toc220919174"/>
      <w:r w:rsidRPr="00E8749C">
        <w:rPr>
          <w:sz w:val="24"/>
          <w:szCs w:val="24"/>
        </w:rPr>
        <w:t>Инструкции по заполнению</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 xml:space="preserve">В Таблице-1 данной справки указывается в общем численность всех специалистов, находящихся </w:t>
      </w:r>
      <w:r w:rsidRPr="00E8749C">
        <w:rPr>
          <w:sz w:val="24"/>
          <w:szCs w:val="24"/>
          <w:lang w:val="ru-RU"/>
        </w:rPr>
        <w:t>у</w:t>
      </w:r>
      <w:r w:rsidRPr="00E8749C">
        <w:rPr>
          <w:sz w:val="24"/>
          <w:szCs w:val="24"/>
        </w:rPr>
        <w:t xml:space="preserve"> Участника</w:t>
      </w:r>
      <w:r w:rsidR="004C1DA3">
        <w:rPr>
          <w:sz w:val="24"/>
          <w:szCs w:val="24"/>
          <w:lang w:val="ru-RU"/>
        </w:rPr>
        <w:t>/Субподрядчика</w:t>
      </w:r>
      <w:r w:rsidRPr="00E8749C">
        <w:rPr>
          <w:sz w:val="24"/>
          <w:szCs w:val="24"/>
        </w:rPr>
        <w:t>.</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r w:rsidR="00372A9A" w:rsidRPr="00E8749C">
        <w:rPr>
          <w:sz w:val="24"/>
          <w:szCs w:val="24"/>
          <w:lang w:val="ru-RU"/>
        </w:rPr>
        <w:t>(ов)</w:t>
      </w:r>
      <w:r w:rsidRPr="00E8749C">
        <w:rPr>
          <w:sz w:val="24"/>
          <w:szCs w:val="24"/>
        </w:rPr>
        <w:t>.</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По разделу «прочий персонал» Таблицы-2 можно не заполнять данные по образованию и стажу работы (знак «х»), или же можно ограничиться указанием общего числа работников данной категории.</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 xml:space="preserve">Данные, указанные в справке, будут использоваться Организатором при оценке, в случае, если оценочные критерии к кадровым ресурсам установлены в закупочной документации (в т.ч. в части II. «ТЕХНИЧЕСКАЯ ЧАСТЬ» (Приложение №1) и Приложении №3 – методика оценки). </w:t>
      </w:r>
      <w:r w:rsidR="00E42B9E" w:rsidRPr="00E8749C">
        <w:rPr>
          <w:sz w:val="24"/>
          <w:szCs w:val="24"/>
        </w:rPr>
        <w:t>Указанные в справке кадровые ресурсы будут учтены при оценке только если в составе заявки будут представлены копии документов, подтверждающих требования к кадровым ресурсам (заверенные участником копии документов, подтверждающих трудовые взаимоотношения привлекаемых кадровых ресурсов в соответствии с законодательством РФ (например, копии трудовых книжек (трудовых договоров) и выписки из штатного расписания; или  договоров гражданско-правового характера  и т.п.), дипломы, аттестаты, сертификаты, удостоверения, документы, подтверждающие повышение квалификации  и т.д., в зависимости от установленных к кадровым ресурсам требований)</w:t>
      </w:r>
      <w:r w:rsidRPr="00E8749C">
        <w:rPr>
          <w:sz w:val="24"/>
          <w:szCs w:val="24"/>
          <w:lang w:val="ru-RU"/>
        </w:rPr>
        <w:t>.</w:t>
      </w:r>
    </w:p>
    <w:p w:rsidR="00BA4949" w:rsidRPr="00E8749C" w:rsidRDefault="00BA4949" w:rsidP="00BA4949">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371" w:name="_Toc220919175"/>
      <w:r w:rsidRPr="00E8749C">
        <w:rPr>
          <w:sz w:val="24"/>
          <w:szCs w:val="24"/>
        </w:rPr>
        <w:t>Декларация (Информационное письмо, справка…) (форма </w:t>
      </w:r>
      <w:r w:rsidR="004C1DA3">
        <w:rPr>
          <w:sz w:val="24"/>
          <w:szCs w:val="24"/>
          <w:lang w:val="ru-RU"/>
        </w:rPr>
        <w:t>7</w:t>
      </w:r>
      <w:r w:rsidRPr="00E8749C">
        <w:rPr>
          <w:sz w:val="24"/>
          <w:szCs w:val="24"/>
        </w:rPr>
        <w:t>)</w:t>
      </w:r>
      <w:bookmarkEnd w:id="151"/>
      <w:bookmarkEnd w:id="152"/>
      <w:bookmarkEnd w:id="371"/>
    </w:p>
    <w:p w:rsidR="00BA4949" w:rsidRPr="00E8749C" w:rsidRDefault="00BA4949" w:rsidP="00BA4949">
      <w:pPr>
        <w:tabs>
          <w:tab w:val="left" w:pos="567"/>
          <w:tab w:val="left" w:pos="1985"/>
        </w:tabs>
        <w:ind w:right="34" w:firstLine="0"/>
        <w:rPr>
          <w:szCs w:val="24"/>
        </w:rPr>
      </w:pPr>
      <w:r w:rsidRPr="00E8749C">
        <w:rPr>
          <w:szCs w:val="24"/>
        </w:rPr>
        <w:t>(</w:t>
      </w:r>
      <w:r w:rsidRPr="00E8749C">
        <w:rPr>
          <w:szCs w:val="24"/>
          <w:shd w:val="clear" w:color="auto" w:fill="FFFF99"/>
        </w:rPr>
        <w:t>заполняется отдельно по каждому из лотов с указанием номера и названия лота</w:t>
      </w:r>
      <w:r w:rsidRPr="00E8749C">
        <w:rPr>
          <w:szCs w:val="24"/>
        </w:rPr>
        <w:t>)</w:t>
      </w:r>
    </w:p>
    <w:p w:rsidR="00BA4949" w:rsidRPr="00E8749C" w:rsidRDefault="00BA4949" w:rsidP="00BA4949">
      <w:pPr>
        <w:pStyle w:val="3"/>
        <w:numPr>
          <w:ilvl w:val="2"/>
          <w:numId w:val="55"/>
        </w:numPr>
        <w:tabs>
          <w:tab w:val="left" w:pos="567"/>
          <w:tab w:val="num" w:pos="1134"/>
          <w:tab w:val="left" w:pos="1985"/>
        </w:tabs>
        <w:ind w:left="0" w:right="34" w:firstLine="0"/>
        <w:rPr>
          <w:sz w:val="24"/>
          <w:szCs w:val="24"/>
        </w:rPr>
      </w:pPr>
      <w:bookmarkStart w:id="372" w:name="_Toc58842957"/>
      <w:bookmarkStart w:id="373" w:name="_Toc58840201"/>
      <w:bookmarkStart w:id="374" w:name="_Toc220919176"/>
      <w:r w:rsidRPr="00E8749C">
        <w:rPr>
          <w:b w:val="0"/>
          <w:bCs w:val="0"/>
          <w:sz w:val="24"/>
          <w:szCs w:val="24"/>
        </w:rPr>
        <w:t xml:space="preserve">Форма </w:t>
      </w:r>
      <w:r w:rsidRPr="00E8749C">
        <w:rPr>
          <w:b w:val="0"/>
          <w:bCs w:val="0"/>
          <w:sz w:val="24"/>
          <w:szCs w:val="24"/>
          <w:lang w:val="ru-RU"/>
        </w:rPr>
        <w:t>Декларации (Информационного письма, справки….)</w:t>
      </w:r>
      <w:bookmarkEnd w:id="372"/>
      <w:bookmarkEnd w:id="373"/>
      <w:bookmarkEnd w:id="374"/>
    </w:p>
    <w:p w:rsidR="00BA4949" w:rsidRPr="00E8749C" w:rsidRDefault="00BA4949" w:rsidP="00BA4949">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jc w:val="center"/>
        <w:rPr>
          <w:b/>
          <w:szCs w:val="24"/>
        </w:rPr>
      </w:pPr>
    </w:p>
    <w:p w:rsidR="00BA4949" w:rsidRPr="00E8749C" w:rsidRDefault="00BA4949" w:rsidP="00BA4949">
      <w:pPr>
        <w:ind w:firstLine="0"/>
        <w:jc w:val="center"/>
        <w:rPr>
          <w:rStyle w:val="afffffffff1"/>
        </w:rPr>
      </w:pPr>
      <w:r w:rsidRPr="00E8749C">
        <w:rPr>
          <w:rStyle w:val="afffffffff1"/>
          <w:b/>
          <w:szCs w:val="24"/>
        </w:rPr>
        <w:t>Декларация (Информационное письмо, справка…)</w:t>
      </w:r>
    </w:p>
    <w:p w:rsidR="00BA4949" w:rsidRPr="00E8749C" w:rsidRDefault="00BA4949" w:rsidP="00BA4949">
      <w:pPr>
        <w:tabs>
          <w:tab w:val="left" w:pos="567"/>
          <w:tab w:val="left" w:pos="1985"/>
        </w:tabs>
        <w:ind w:right="34" w:firstLine="0"/>
        <w:rPr>
          <w:color w:val="000000"/>
        </w:rPr>
      </w:pPr>
    </w:p>
    <w:p w:rsidR="00BA4949" w:rsidRPr="00E8749C" w:rsidRDefault="00BA4949" w:rsidP="00BA4949">
      <w:pPr>
        <w:tabs>
          <w:tab w:val="left" w:pos="1080"/>
        </w:tabs>
        <w:ind w:firstLine="540"/>
        <w:rPr>
          <w:szCs w:val="24"/>
        </w:rPr>
      </w:pPr>
    </w:p>
    <w:p w:rsidR="00BA4949" w:rsidRPr="00E8749C" w:rsidRDefault="00BA4949" w:rsidP="00BA4949">
      <w:pPr>
        <w:rPr>
          <w:color w:val="000000"/>
          <w:szCs w:val="24"/>
        </w:rPr>
      </w:pPr>
      <w:r w:rsidRPr="00E8749C">
        <w:rPr>
          <w:color w:val="000000"/>
          <w:szCs w:val="24"/>
        </w:rPr>
        <w:t>Наименование и адрес Участника: _________________________________</w:t>
      </w:r>
    </w:p>
    <w:p w:rsidR="00BA4949" w:rsidRPr="00E8749C" w:rsidRDefault="00BA4949" w:rsidP="00BA4949">
      <w:pPr>
        <w:rPr>
          <w:color w:val="000000"/>
          <w:szCs w:val="24"/>
        </w:rPr>
      </w:pPr>
    </w:p>
    <w:p w:rsidR="00BA4949" w:rsidRPr="00E8749C" w:rsidRDefault="00BA4949" w:rsidP="00BA4949">
      <w:pPr>
        <w:rPr>
          <w:color w:val="000000"/>
          <w:szCs w:val="24"/>
        </w:rPr>
      </w:pPr>
      <w:r w:rsidRPr="00E8749C">
        <w:rPr>
          <w:color w:val="000000"/>
          <w:szCs w:val="24"/>
        </w:rPr>
        <w:t>Информация о закупке: _________________________________</w:t>
      </w:r>
    </w:p>
    <w:p w:rsidR="00BA4949" w:rsidRPr="00E8749C" w:rsidRDefault="00BA4949" w:rsidP="00BA4949">
      <w:pPr>
        <w:rPr>
          <w:color w:val="000000"/>
          <w:szCs w:val="24"/>
        </w:rPr>
      </w:pPr>
    </w:p>
    <w:p w:rsidR="00BA4949" w:rsidRPr="00E8749C" w:rsidRDefault="00BA4949" w:rsidP="00BA4949">
      <w:pPr>
        <w:tabs>
          <w:tab w:val="left" w:pos="567"/>
          <w:tab w:val="left" w:pos="1985"/>
        </w:tabs>
        <w:ind w:right="34" w:firstLine="0"/>
        <w:rPr>
          <w:szCs w:val="24"/>
        </w:rPr>
      </w:pPr>
    </w:p>
    <w:p w:rsidR="00BA4949" w:rsidRPr="00E8749C" w:rsidRDefault="00BA4949" w:rsidP="00BA4949">
      <w:pPr>
        <w:ind w:firstLine="0"/>
        <w:jc w:val="left"/>
        <w:rPr>
          <w:szCs w:val="24"/>
        </w:rPr>
      </w:pPr>
      <w:r w:rsidRPr="00E8749C">
        <w:rPr>
          <w:szCs w:val="24"/>
        </w:rPr>
        <w:t>[</w:t>
      </w:r>
      <w:r w:rsidRPr="00E8749C">
        <w:rPr>
          <w:rStyle w:val="afffffffff1"/>
          <w:szCs w:val="24"/>
        </w:rPr>
        <w:t>Участник в свободной форме приводит необходимую информацию]</w:t>
      </w:r>
      <w:r w:rsidRPr="00E8749C">
        <w:rPr>
          <w:rStyle w:val="afffffffff1"/>
          <w:szCs w:val="24"/>
        </w:rPr>
        <w:tab/>
      </w:r>
      <w:r w:rsidRPr="00E8749C">
        <w:rPr>
          <w:rStyle w:val="afffffffff1"/>
          <w:szCs w:val="24"/>
        </w:rPr>
        <w:tab/>
      </w:r>
      <w:r w:rsidRPr="00E8749C">
        <w:rPr>
          <w:rStyle w:val="afffffffff1"/>
          <w:szCs w:val="24"/>
        </w:rPr>
        <w:tab/>
      </w:r>
      <w:r w:rsidRPr="00E8749C">
        <w:rPr>
          <w:rStyle w:val="afffffffff1"/>
          <w:szCs w:val="24"/>
        </w:rPr>
        <w:tab/>
      </w:r>
      <w:r w:rsidRPr="00E8749C">
        <w:rPr>
          <w:i/>
          <w:szCs w:val="24"/>
          <w:lang w:val="en-US"/>
        </w:rPr>
        <w:t> </w:t>
      </w:r>
      <w:r w:rsidRPr="00E8749C">
        <w:rPr>
          <w:i/>
          <w:szCs w:val="24"/>
        </w:rPr>
        <w:t xml:space="preserve"> .</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rPr>
          <w:b/>
        </w:rPr>
      </w:pP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(подпись, М.П.)</w:t>
      </w: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(фамилия, имя, отчество подписавшего, должность)</w:t>
      </w:r>
    </w:p>
    <w:p w:rsidR="00BA4949" w:rsidRPr="00E8749C" w:rsidRDefault="00BA4949" w:rsidP="00BA4949">
      <w:pPr>
        <w:tabs>
          <w:tab w:val="left" w:pos="567"/>
          <w:tab w:val="left" w:pos="1985"/>
        </w:tabs>
        <w:ind w:right="34" w:firstLine="0"/>
        <w:jc w:val="center"/>
        <w:rPr>
          <w:color w:val="000000"/>
          <w:szCs w:val="24"/>
          <w:vertAlign w:val="superscript"/>
        </w:rPr>
      </w:pPr>
    </w:p>
    <w:p w:rsidR="00BA4949" w:rsidRPr="00E8749C" w:rsidRDefault="00BA4949" w:rsidP="00BA4949">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BA4949" w:rsidRPr="00E8749C" w:rsidRDefault="00BA4949" w:rsidP="00BA4949">
      <w:pPr>
        <w:tabs>
          <w:tab w:val="left" w:pos="567"/>
          <w:tab w:val="left" w:pos="1985"/>
        </w:tabs>
        <w:ind w:right="34" w:firstLine="0"/>
        <w:jc w:val="left"/>
        <w:rPr>
          <w:szCs w:val="24"/>
        </w:rPr>
      </w:pPr>
      <w:r w:rsidRPr="00E8749C">
        <w:rPr>
          <w:b/>
          <w:szCs w:val="24"/>
        </w:rPr>
        <w:br w:type="page"/>
      </w:r>
    </w:p>
    <w:p w:rsidR="00BA4949" w:rsidRPr="00E8749C" w:rsidRDefault="00BA4949" w:rsidP="00BA4949">
      <w:pPr>
        <w:pStyle w:val="3"/>
        <w:numPr>
          <w:ilvl w:val="2"/>
          <w:numId w:val="55"/>
        </w:numPr>
        <w:tabs>
          <w:tab w:val="left" w:pos="567"/>
          <w:tab w:val="num" w:pos="1134"/>
          <w:tab w:val="left" w:pos="1985"/>
        </w:tabs>
        <w:ind w:left="0" w:right="34" w:firstLine="0"/>
        <w:rPr>
          <w:sz w:val="24"/>
          <w:szCs w:val="24"/>
        </w:rPr>
      </w:pPr>
      <w:bookmarkStart w:id="375" w:name="_Toc58842958"/>
      <w:bookmarkStart w:id="376" w:name="_Toc58840202"/>
      <w:bookmarkStart w:id="377" w:name="_Toc220919177"/>
      <w:r w:rsidRPr="00E8749C">
        <w:rPr>
          <w:b w:val="0"/>
          <w:bCs w:val="0"/>
          <w:sz w:val="24"/>
          <w:szCs w:val="24"/>
        </w:rPr>
        <w:t>Инструкции по заполнению</w:t>
      </w:r>
      <w:bookmarkEnd w:id="375"/>
      <w:bookmarkEnd w:id="376"/>
      <w:bookmarkEnd w:id="377"/>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Оформляется на фирменном бланке Участника.</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Участник указывает конкретное наименование документа (Декларация, или справка, или информационное письмо и т.д.).</w:t>
      </w:r>
      <w:r w:rsidR="00546E72" w:rsidRPr="00E8749C">
        <w:rPr>
          <w:sz w:val="24"/>
          <w:szCs w:val="24"/>
          <w:lang w:val="ru-RU"/>
        </w:rPr>
        <w:t xml:space="preserve"> </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rPr>
        <w:t xml:space="preserve">Участник </w:t>
      </w:r>
      <w:r w:rsidRPr="00E8749C">
        <w:rPr>
          <w:sz w:val="24"/>
          <w:szCs w:val="24"/>
          <w:lang w:val="ru-RU"/>
        </w:rPr>
        <w:t xml:space="preserve">указывает информацию о закупке: </w:t>
      </w:r>
      <w:r w:rsidRPr="00E8749C">
        <w:rPr>
          <w:sz w:val="24"/>
          <w:szCs w:val="24"/>
        </w:rPr>
        <w:t>номер закупки на электронной площадке</w:t>
      </w:r>
      <w:r w:rsidRPr="00E8749C">
        <w:rPr>
          <w:sz w:val="24"/>
          <w:szCs w:val="24"/>
          <w:lang w:val="ru-RU"/>
        </w:rPr>
        <w:t>, способ закупки, предмет закупки, размер НМЦ (начальной (максимальной) стоимости закупки).</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 xml:space="preserve"> Участник в свободной форме излагает необходимую информацию. </w:t>
      </w:r>
    </w:p>
    <w:p w:rsidR="00BA4949" w:rsidRPr="00E8749C" w:rsidRDefault="00BA4949" w:rsidP="00BA4949">
      <w:pPr>
        <w:pStyle w:val="aff0"/>
        <w:tabs>
          <w:tab w:val="clear" w:pos="360"/>
          <w:tab w:val="left" w:pos="567"/>
          <w:tab w:val="left" w:pos="1985"/>
        </w:tabs>
        <w:spacing w:before="100" w:beforeAutospacing="1" w:line="240" w:lineRule="auto"/>
        <w:ind w:left="0" w:right="34" w:firstLine="0"/>
        <w:rPr>
          <w:sz w:val="24"/>
          <w:szCs w:val="24"/>
        </w:rPr>
      </w:pPr>
    </w:p>
    <w:p w:rsidR="007F0688" w:rsidRPr="00E8749C" w:rsidRDefault="007F0688" w:rsidP="007F0688">
      <w:pPr>
        <w:pStyle w:val="aff0"/>
        <w:tabs>
          <w:tab w:val="clear" w:pos="360"/>
        </w:tabs>
        <w:spacing w:before="100" w:beforeAutospacing="1" w:line="240" w:lineRule="auto"/>
        <w:ind w:left="0" w:firstLine="0"/>
        <w:rPr>
          <w:sz w:val="24"/>
          <w:szCs w:val="24"/>
        </w:rPr>
      </w:pPr>
    </w:p>
    <w:p w:rsidR="007F0688" w:rsidRPr="00E8749C" w:rsidRDefault="007F0688" w:rsidP="007F0688">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7F0688" w:rsidRPr="00E8749C" w:rsidSect="0010187E">
          <w:pgSz w:w="11906" w:h="16838" w:code="9"/>
          <w:pgMar w:top="680" w:right="567" w:bottom="539" w:left="1134" w:header="680" w:footer="278" w:gutter="0"/>
          <w:cols w:space="708"/>
          <w:titlePg/>
          <w:docGrid w:linePitch="360"/>
        </w:sectPr>
      </w:pPr>
    </w:p>
    <w:p w:rsidR="007F0688" w:rsidRPr="00E8749C" w:rsidRDefault="007F0688" w:rsidP="007F068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378" w:name="_Toc220919178"/>
      <w:r w:rsidRPr="00E8749C">
        <w:rPr>
          <w:i/>
          <w:sz w:val="24"/>
          <w:szCs w:val="24"/>
          <w:shd w:val="clear" w:color="auto" w:fill="FFFF99"/>
          <w:lang w:val="ru-RU" w:eastAsia="ru-RU"/>
        </w:rPr>
        <w:t>ФОРМ</w:t>
      </w:r>
      <w:r w:rsidR="00784589" w:rsidRPr="00E8749C">
        <w:rPr>
          <w:i/>
          <w:sz w:val="24"/>
          <w:szCs w:val="24"/>
          <w:shd w:val="clear" w:color="auto" w:fill="FFFF99"/>
          <w:lang w:val="ru-RU" w:eastAsia="ru-RU"/>
        </w:rPr>
        <w:t>А</w:t>
      </w:r>
      <w:r w:rsidRPr="00E8749C">
        <w:rPr>
          <w:i/>
          <w:sz w:val="24"/>
          <w:szCs w:val="24"/>
          <w:shd w:val="clear" w:color="auto" w:fill="FFFF99"/>
          <w:lang w:val="ru-RU" w:eastAsia="ru-RU"/>
        </w:rPr>
        <w:t xml:space="preserve"> НЕЗАВИСИМ</w:t>
      </w:r>
      <w:r w:rsidR="00784589" w:rsidRPr="00E8749C">
        <w:rPr>
          <w:i/>
          <w:sz w:val="24"/>
          <w:szCs w:val="24"/>
          <w:shd w:val="clear" w:color="auto" w:fill="FFFF99"/>
          <w:lang w:val="ru-RU" w:eastAsia="ru-RU"/>
        </w:rPr>
        <w:t>ОЙ</w:t>
      </w:r>
      <w:r w:rsidRPr="00E8749C">
        <w:rPr>
          <w:i/>
          <w:sz w:val="24"/>
          <w:szCs w:val="24"/>
          <w:shd w:val="clear" w:color="auto" w:fill="FFFF99"/>
          <w:lang w:val="ru-RU" w:eastAsia="ru-RU"/>
        </w:rPr>
        <w:t xml:space="preserve"> ГАРАНТИ</w:t>
      </w:r>
      <w:r w:rsidR="00784589" w:rsidRPr="00E8749C">
        <w:rPr>
          <w:i/>
          <w:sz w:val="24"/>
          <w:szCs w:val="24"/>
          <w:shd w:val="clear" w:color="auto" w:fill="FFFF99"/>
          <w:lang w:val="ru-RU" w:eastAsia="ru-RU"/>
        </w:rPr>
        <w:t>И</w:t>
      </w:r>
      <w:bookmarkEnd w:id="378"/>
      <w:r w:rsidRPr="00E8749C">
        <w:rPr>
          <w:i/>
          <w:sz w:val="24"/>
          <w:szCs w:val="24"/>
          <w:shd w:val="clear" w:color="auto" w:fill="FFFF99"/>
          <w:lang w:val="ru-RU" w:eastAsia="ru-RU"/>
        </w:rPr>
        <w:t xml:space="preserve"> </w:t>
      </w:r>
    </w:p>
    <w:p w:rsidR="00773B16" w:rsidRPr="00E8749C" w:rsidRDefault="00773B16" w:rsidP="00773B16">
      <w:pPr>
        <w:pStyle w:val="2"/>
        <w:widowControl w:val="0"/>
        <w:numPr>
          <w:ilvl w:val="1"/>
          <w:numId w:val="55"/>
        </w:numPr>
        <w:tabs>
          <w:tab w:val="left" w:pos="567"/>
          <w:tab w:val="num" w:pos="1418"/>
          <w:tab w:val="left" w:pos="1985"/>
        </w:tabs>
        <w:spacing w:before="100" w:beforeAutospacing="1" w:after="100" w:afterAutospacing="1" w:line="240" w:lineRule="auto"/>
        <w:ind w:left="0" w:right="34" w:firstLine="0"/>
        <w:rPr>
          <w:sz w:val="24"/>
          <w:szCs w:val="24"/>
        </w:rPr>
      </w:pPr>
      <w:bookmarkStart w:id="379" w:name="_Toc120380159"/>
      <w:bookmarkStart w:id="380" w:name="_Toc118120945"/>
      <w:bookmarkStart w:id="381" w:name="_Toc118364693"/>
      <w:bookmarkStart w:id="382" w:name="_Toc220919179"/>
      <w:r w:rsidRPr="00E8749C">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E8749C">
        <w:rPr>
          <w:sz w:val="24"/>
          <w:szCs w:val="24"/>
          <w:lang w:val="ru-RU"/>
        </w:rPr>
        <w:t xml:space="preserve"> </w:t>
      </w:r>
      <w:r w:rsidRPr="00E8749C">
        <w:rPr>
          <w:sz w:val="24"/>
          <w:szCs w:val="24"/>
        </w:rPr>
        <w:t>(форма </w:t>
      </w:r>
      <w:r w:rsidR="004C1DA3">
        <w:rPr>
          <w:sz w:val="24"/>
          <w:szCs w:val="24"/>
          <w:lang w:val="ru-RU"/>
        </w:rPr>
        <w:t>8</w:t>
      </w:r>
      <w:r w:rsidRPr="00E8749C">
        <w:rPr>
          <w:sz w:val="24"/>
          <w:szCs w:val="24"/>
        </w:rPr>
        <w:t>)</w:t>
      </w:r>
      <w:bookmarkEnd w:id="379"/>
      <w:bookmarkEnd w:id="380"/>
      <w:bookmarkEnd w:id="381"/>
      <w:bookmarkEnd w:id="382"/>
    </w:p>
    <w:p w:rsidR="00773B16" w:rsidRPr="00E8749C" w:rsidRDefault="00773B16" w:rsidP="00773B16">
      <w:pPr>
        <w:pStyle w:val="3"/>
        <w:keepNext w:val="0"/>
        <w:widowControl w:val="0"/>
        <w:numPr>
          <w:ilvl w:val="2"/>
          <w:numId w:val="55"/>
        </w:numPr>
        <w:tabs>
          <w:tab w:val="left" w:pos="567"/>
          <w:tab w:val="left" w:pos="993"/>
        </w:tabs>
        <w:suppressAutoHyphens w:val="0"/>
        <w:ind w:left="0" w:right="34" w:firstLine="0"/>
        <w:jc w:val="both"/>
        <w:rPr>
          <w:sz w:val="24"/>
          <w:szCs w:val="24"/>
        </w:rPr>
      </w:pPr>
      <w:bookmarkStart w:id="383" w:name="_Toc120380160"/>
      <w:bookmarkStart w:id="384" w:name="_Toc118120946"/>
      <w:bookmarkStart w:id="385" w:name="_Toc118364694"/>
      <w:bookmarkStart w:id="386" w:name="_Toc220919180"/>
      <w:r w:rsidRPr="00E8749C">
        <w:rPr>
          <w:bCs w:val="0"/>
          <w:sz w:val="24"/>
          <w:szCs w:val="24"/>
          <w:lang w:val="ru-RU"/>
        </w:rPr>
        <w:t xml:space="preserve">Форма </w:t>
      </w:r>
      <w:r w:rsidRPr="00E8749C">
        <w:rPr>
          <w:bCs w:val="0"/>
          <w:sz w:val="24"/>
          <w:szCs w:val="24"/>
        </w:rPr>
        <w:t>Типов</w:t>
      </w:r>
      <w:r w:rsidRPr="00E8749C">
        <w:rPr>
          <w:bCs w:val="0"/>
          <w:sz w:val="24"/>
          <w:szCs w:val="24"/>
          <w:lang w:val="ru-RU"/>
        </w:rPr>
        <w:t>ой</w:t>
      </w:r>
      <w:r w:rsidRPr="00E8749C">
        <w:rPr>
          <w:bCs w:val="0"/>
          <w:sz w:val="24"/>
          <w:szCs w:val="24"/>
        </w:rPr>
        <w:t xml:space="preserve"> форм</w:t>
      </w:r>
      <w:r w:rsidRPr="00E8749C">
        <w:rPr>
          <w:bCs w:val="0"/>
          <w:sz w:val="24"/>
          <w:szCs w:val="24"/>
          <w:lang w:val="ru-RU"/>
        </w:rPr>
        <w:t>ы</w:t>
      </w:r>
      <w:r w:rsidRPr="00E8749C">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383"/>
      <w:bookmarkEnd w:id="384"/>
      <w:bookmarkEnd w:id="385"/>
      <w:bookmarkEnd w:id="386"/>
    </w:p>
    <w:p w:rsidR="00773B16" w:rsidRPr="00E8749C" w:rsidRDefault="00773B16" w:rsidP="00773B16">
      <w:pPr>
        <w:pBdr>
          <w:top w:val="single" w:sz="4" w:space="1" w:color="auto"/>
        </w:pBdr>
        <w:shd w:val="clear" w:color="auto" w:fill="E0E0E0"/>
        <w:tabs>
          <w:tab w:val="left" w:pos="567"/>
          <w:tab w:val="left" w:pos="1985"/>
        </w:tabs>
        <w:ind w:right="34" w:firstLine="0"/>
        <w:jc w:val="center"/>
        <w:rPr>
          <w:b/>
          <w:spacing w:val="36"/>
          <w:szCs w:val="24"/>
        </w:rPr>
      </w:pPr>
      <w:r w:rsidRPr="00E8749C">
        <w:rPr>
          <w:b/>
          <w:spacing w:val="36"/>
          <w:szCs w:val="24"/>
        </w:rPr>
        <w:t>начало формы</w:t>
      </w:r>
    </w:p>
    <w:p w:rsidR="00773B16" w:rsidRPr="00E8749C" w:rsidRDefault="00773B16" w:rsidP="00773B16">
      <w:pPr>
        <w:tabs>
          <w:tab w:val="left" w:pos="567"/>
          <w:tab w:val="left" w:pos="1985"/>
        </w:tabs>
        <w:ind w:right="34" w:firstLine="0"/>
        <w:rPr>
          <w:szCs w:val="24"/>
        </w:rPr>
      </w:pPr>
    </w:p>
    <w:p w:rsidR="00773B16" w:rsidRPr="00E8749C" w:rsidRDefault="00773B16" w:rsidP="00773B16">
      <w:pPr>
        <w:tabs>
          <w:tab w:val="left" w:pos="567"/>
          <w:tab w:val="left" w:pos="1985"/>
        </w:tabs>
        <w:ind w:right="34" w:firstLine="0"/>
        <w:jc w:val="center"/>
        <w:rPr>
          <w:b/>
          <w:szCs w:val="24"/>
        </w:rPr>
      </w:pPr>
      <w:r w:rsidRPr="00E8749C">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773B16" w:rsidRPr="00E8749C" w:rsidRDefault="00773B16" w:rsidP="00773B1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Номер независимой гарантии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gridSpan w:val="4"/>
            <w:hideMark/>
          </w:tcPr>
          <w:p w:rsidR="00773B16" w:rsidRPr="00E8749C" w:rsidRDefault="00773B16">
            <w:pPr>
              <w:jc w:val="center"/>
              <w:rPr>
                <w:b/>
                <w:color w:val="000000"/>
                <w:szCs w:val="24"/>
              </w:rPr>
            </w:pPr>
            <w:r w:rsidRPr="00E8749C">
              <w:rPr>
                <w:b/>
                <w:color w:val="000000"/>
                <w:szCs w:val="24"/>
              </w:rPr>
              <w:t>Информация о гаранте, принципале, бенефициаре</w:t>
            </w: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Коды</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гаранта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БИК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c>
          <w:tcPr>
            <w:tcW w:w="1906" w:type="dxa"/>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принципала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ИНН </w:t>
            </w:r>
            <w:r w:rsidRPr="00E8749C">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КПП </w:t>
            </w:r>
            <w:r w:rsidRPr="00E8749C">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vMerge w:val="restart"/>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vMerge/>
            <w:vAlign w:val="center"/>
            <w:hideMark/>
          </w:tcPr>
          <w:p w:rsidR="00773B16" w:rsidRPr="00E8749C" w:rsidRDefault="00773B1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773B16" w:rsidRPr="00E8749C" w:rsidRDefault="00773B16">
            <w:pPr>
              <w:widowControl/>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lang w:val="en-US"/>
              </w:rPr>
            </w:pP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773B16" w:rsidRPr="00E8749C" w:rsidTr="00773B16">
        <w:tc>
          <w:tcPr>
            <w:tcW w:w="9045" w:type="dxa"/>
            <w:vAlign w:val="bottom"/>
            <w:hideMark/>
          </w:tcPr>
          <w:p w:rsidR="00773B16" w:rsidRPr="00E8749C" w:rsidRDefault="00773B16">
            <w:pPr>
              <w:jc w:val="center"/>
              <w:rPr>
                <w:b/>
                <w:color w:val="000000"/>
                <w:szCs w:val="24"/>
              </w:rPr>
            </w:pPr>
            <w:r w:rsidRPr="00E8749C">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Номер извещения об осуществлении конкурентной закупки </w:t>
            </w:r>
            <w:r w:rsidRPr="00E8749C">
              <w:rPr>
                <w:bCs/>
                <w:iCs/>
                <w:color w:val="0000FF"/>
                <w:szCs w:val="24"/>
              </w:rPr>
              <w:t>&lt;1&gt;</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Предмет договора </w:t>
            </w:r>
            <w:r w:rsidRPr="00E8749C">
              <w:rPr>
                <w:bCs/>
                <w:iCs/>
                <w:color w:val="0000FF"/>
                <w:szCs w:val="24"/>
              </w:rPr>
              <w:t>&lt;4&gt;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193" w:type="dxa"/>
            <w:gridSpan w:val="4"/>
            <w:hideMark/>
          </w:tcPr>
          <w:p w:rsidR="00773B16" w:rsidRPr="00E8749C" w:rsidRDefault="00773B16">
            <w:pPr>
              <w:jc w:val="center"/>
              <w:rPr>
                <w:b/>
                <w:color w:val="000000"/>
                <w:szCs w:val="24"/>
              </w:rPr>
            </w:pPr>
            <w:r w:rsidRPr="00E8749C">
              <w:rPr>
                <w:b/>
                <w:color w:val="000000"/>
                <w:szCs w:val="24"/>
              </w:rPr>
              <w:t>Условия независимой гарантии</w:t>
            </w: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Наименование валюты</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вступления независимой гарантии в силу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действия независимой гарантии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bl>
    <w:p w:rsidR="00773B16" w:rsidRPr="00E8749C" w:rsidRDefault="00773B16" w:rsidP="00773B16">
      <w:pPr>
        <w:widowControl/>
        <w:autoSpaceDE w:val="0"/>
        <w:autoSpaceDN w:val="0"/>
        <w:adjustRightInd w:val="0"/>
        <w:spacing w:beforeLines="60" w:before="144"/>
        <w:ind w:firstLine="0"/>
        <w:rPr>
          <w:bCs/>
          <w:iCs/>
          <w:szCs w:val="24"/>
        </w:rPr>
      </w:pP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1. </w:t>
      </w:r>
      <w:r w:rsidRPr="006925A4">
        <w:rPr>
          <w:bCs/>
          <w:iCs/>
        </w:rPr>
        <w:t xml:space="preserve">Настоящая независимая гарантия обеспечивает исполнение принципалом его обязательств по заключению договора </w:t>
      </w:r>
      <w:r w:rsidRPr="00401388">
        <w:t>по результатам определения поставщика (подрядчика, исполнителя)</w:t>
      </w:r>
      <w:r w:rsidRPr="006925A4">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2. Настоящая независимая гарантия не может быть отозвана гарантом.</w:t>
      </w:r>
    </w:p>
    <w:p w:rsidR="00FC1324" w:rsidRPr="00AB27E7" w:rsidRDefault="00FC1324" w:rsidP="00FC1324">
      <w:pPr>
        <w:widowControl/>
        <w:autoSpaceDE w:val="0"/>
        <w:autoSpaceDN w:val="0"/>
        <w:adjustRightInd w:val="0"/>
        <w:spacing w:beforeLines="60" w:before="144"/>
        <w:ind w:firstLine="0"/>
        <w:rPr>
          <w:bCs/>
          <w:iCs/>
          <w:szCs w:val="24"/>
        </w:rPr>
      </w:pPr>
      <w:bookmarkStart w:id="387" w:name="Par94"/>
      <w:bookmarkEnd w:id="387"/>
      <w:r w:rsidRPr="00AB27E7">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FC1324" w:rsidRPr="00AB27E7" w:rsidRDefault="00FC1324" w:rsidP="00FC1324">
      <w:pPr>
        <w:widowControl/>
        <w:autoSpaceDE w:val="0"/>
        <w:autoSpaceDN w:val="0"/>
        <w:adjustRightInd w:val="0"/>
        <w:spacing w:beforeLines="60" w:before="144"/>
        <w:ind w:firstLine="0"/>
        <w:rPr>
          <w:bCs/>
          <w:iCs/>
          <w:szCs w:val="24"/>
        </w:rPr>
      </w:pPr>
      <w:r w:rsidRPr="00C2386D">
        <w:rPr>
          <w:bCs/>
          <w:iCs/>
          <w:szCs w:val="24"/>
          <w:highlight w:val="yellow"/>
        </w:rPr>
        <w:t xml:space="preserve">а) принципал уклонился или отказался от заключения договора с </w:t>
      </w:r>
      <w:r w:rsidRPr="00C2386D">
        <w:rPr>
          <w:szCs w:val="24"/>
          <w:highlight w:val="yellow"/>
        </w:rPr>
        <w:t>бенефициаром</w:t>
      </w:r>
      <w:r w:rsidRPr="00C2386D">
        <w:rPr>
          <w:bCs/>
          <w:iCs/>
          <w:szCs w:val="24"/>
          <w:highlight w:val="yellow"/>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AB27E7">
        <w:rPr>
          <w:bCs/>
          <w:iCs/>
          <w:color w:val="0000FF"/>
          <w:szCs w:val="24"/>
        </w:rPr>
        <w:t>&lt;6&gt;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AB27E7">
        <w:rPr>
          <w:bCs/>
          <w:iCs/>
          <w:color w:val="0000FF"/>
          <w:szCs w:val="24"/>
        </w:rPr>
        <w:t>&lt;7&gt;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bookmarkStart w:id="388" w:name="Par100"/>
      <w:bookmarkEnd w:id="388"/>
      <w:r w:rsidRPr="00AB27E7">
        <w:rPr>
          <w:bCs/>
          <w:iCs/>
          <w:szCs w:val="24"/>
        </w:rPr>
        <w:t>7. В случае направления требования бенефициар обязан одновременно с таким требованием направить гаранту:</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AB27E7">
        <w:rPr>
          <w:bCs/>
          <w:iCs/>
          <w:color w:val="0000FF"/>
          <w:szCs w:val="24"/>
        </w:rPr>
        <w:t>&lt;8&gt;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FC1324" w:rsidRDefault="00FC1324" w:rsidP="00FC1324">
      <w:pPr>
        <w:autoSpaceDE w:val="0"/>
        <w:autoSpaceDN w:val="0"/>
        <w:rPr>
          <w:szCs w:val="24"/>
        </w:rPr>
      </w:pPr>
      <w:r w:rsidRPr="00AB27E7">
        <w:rPr>
          <w:bCs/>
          <w:iCs/>
          <w:szCs w:val="24"/>
        </w:rPr>
        <w:t xml:space="preserve">17. </w:t>
      </w:r>
      <w:r w:rsidR="002F1B61" w:rsidRPr="00E05E17">
        <w:rPr>
          <w:iCs/>
          <w:szCs w:val="24"/>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002F1B61" w:rsidRPr="00E05E17">
        <w:rPr>
          <w:bCs/>
          <w:iCs/>
          <w:szCs w:val="24"/>
        </w:rPr>
        <w:t>.</w:t>
      </w:r>
    </w:p>
    <w:p w:rsidR="00FC1324" w:rsidRDefault="00FC1324" w:rsidP="00FC1324">
      <w:pPr>
        <w:autoSpaceDE w:val="0"/>
        <w:autoSpaceDN w:val="0"/>
        <w:rPr>
          <w:szCs w:val="24"/>
        </w:rPr>
      </w:pPr>
      <w:r>
        <w:rPr>
          <w:szCs w:val="24"/>
        </w:rPr>
        <w:t>Внесение иных изменений осуществляется при наличии согласования Бенефициара.</w:t>
      </w:r>
    </w:p>
    <w:p w:rsidR="00FC1324" w:rsidRDefault="00FC1324" w:rsidP="00FC1324">
      <w:pPr>
        <w:autoSpaceDE w:val="0"/>
        <w:autoSpaceDN w:val="0"/>
        <w:rPr>
          <w:szCs w:val="24"/>
        </w:rPr>
      </w:pPr>
      <w:r>
        <w:rPr>
          <w:szCs w:val="24"/>
        </w:rPr>
        <w:t>Внесение изменений в условия настоящей гарантии осуществляется в форме, в которой выдана настоящая гарантия.</w:t>
      </w:r>
    </w:p>
    <w:p w:rsidR="00FC1324" w:rsidRPr="00AB27E7" w:rsidRDefault="00FC1324" w:rsidP="00FC1324">
      <w:pPr>
        <w:autoSpaceDE w:val="0"/>
        <w:autoSpaceDN w:val="0"/>
        <w:adjustRightInd w:val="0"/>
        <w:rPr>
          <w:szCs w:val="24"/>
        </w:rPr>
      </w:pPr>
      <w:r w:rsidRPr="00AB27E7">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C1324" w:rsidRPr="00AB27E7" w:rsidRDefault="00FC1324" w:rsidP="00FC1324">
      <w:pPr>
        <w:widowControl/>
        <w:autoSpaceDE w:val="0"/>
        <w:autoSpaceDN w:val="0"/>
        <w:adjustRightInd w:val="0"/>
        <w:spacing w:beforeLines="60" w:before="144"/>
        <w:ind w:firstLine="0"/>
        <w:rPr>
          <w:bCs/>
          <w:iCs/>
          <w:szCs w:val="24"/>
        </w:rPr>
      </w:pPr>
      <w:r w:rsidRPr="00AB27E7">
        <w:rPr>
          <w:szCs w:val="24"/>
        </w:rPr>
        <w:t>Действие настоящей независимой гарантии регулируется законодательством Российской Федерации.</w:t>
      </w:r>
    </w:p>
    <w:p w:rsidR="00FC1324" w:rsidRPr="00AB27E7" w:rsidRDefault="00FC1324" w:rsidP="00FC1324">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FC1324" w:rsidRPr="00AB27E7" w:rsidTr="006A4B2B">
        <w:tc>
          <w:tcPr>
            <w:tcW w:w="2587" w:type="dxa"/>
            <w:vAlign w:val="bottom"/>
            <w:hideMark/>
          </w:tcPr>
          <w:p w:rsidR="00FC1324" w:rsidRPr="00AB27E7" w:rsidRDefault="00FC1324" w:rsidP="006A4B2B">
            <w:pPr>
              <w:widowControl/>
              <w:autoSpaceDE w:val="0"/>
              <w:autoSpaceDN w:val="0"/>
              <w:adjustRightInd w:val="0"/>
              <w:ind w:firstLine="0"/>
              <w:jc w:val="left"/>
              <w:rPr>
                <w:b/>
                <w:bCs/>
                <w:iCs/>
                <w:szCs w:val="24"/>
              </w:rPr>
            </w:pPr>
            <w:r w:rsidRPr="00AB27E7">
              <w:rPr>
                <w:b/>
                <w:bCs/>
                <w:iCs/>
                <w:szCs w:val="24"/>
              </w:rPr>
              <w:t>Уполномоченное лицо гаранта</w:t>
            </w: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r>
      <w:tr w:rsidR="00FC1324" w:rsidRPr="00AB27E7" w:rsidTr="006A4B2B">
        <w:tc>
          <w:tcPr>
            <w:tcW w:w="2587" w:type="dxa"/>
          </w:tcPr>
          <w:p w:rsidR="00FC1324" w:rsidRPr="00AB27E7" w:rsidRDefault="00FC1324" w:rsidP="006A4B2B">
            <w:pPr>
              <w:widowControl/>
              <w:autoSpaceDE w:val="0"/>
              <w:autoSpaceDN w:val="0"/>
              <w:adjustRightInd w:val="0"/>
              <w:ind w:firstLine="0"/>
              <w:jc w:val="left"/>
              <w:rPr>
                <w:bCs/>
                <w:iCs/>
                <w:sz w:val="16"/>
                <w:szCs w:val="16"/>
              </w:rPr>
            </w:pP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(должность)</w:t>
            </w: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(подпись)</w:t>
            </w: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(расшифровка подписи)</w:t>
            </w:r>
          </w:p>
        </w:tc>
      </w:tr>
    </w:tbl>
    <w:p w:rsidR="00FC1324" w:rsidRPr="00AB27E7" w:rsidRDefault="00FC1324" w:rsidP="00FC1324">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FC1324" w:rsidRPr="00AB27E7" w:rsidTr="006A4B2B">
        <w:tc>
          <w:tcPr>
            <w:tcW w:w="3067" w:type="dxa"/>
            <w:hideMark/>
          </w:tcPr>
          <w:p w:rsidR="00FC1324" w:rsidRPr="00AB27E7" w:rsidRDefault="00FC1324" w:rsidP="006A4B2B">
            <w:pPr>
              <w:widowControl/>
              <w:autoSpaceDE w:val="0"/>
              <w:autoSpaceDN w:val="0"/>
              <w:adjustRightInd w:val="0"/>
              <w:spacing w:beforeLines="60" w:before="144"/>
              <w:ind w:firstLine="0"/>
              <w:jc w:val="left"/>
              <w:rPr>
                <w:b/>
                <w:bCs/>
                <w:iCs/>
                <w:szCs w:val="24"/>
              </w:rPr>
            </w:pPr>
            <w:r w:rsidRPr="00AB27E7">
              <w:rPr>
                <w:b/>
                <w:bCs/>
                <w:iCs/>
                <w:szCs w:val="24"/>
              </w:rPr>
              <w:t>"__" _________ 20__ г.</w:t>
            </w:r>
          </w:p>
        </w:tc>
        <w:tc>
          <w:tcPr>
            <w:tcW w:w="5993" w:type="dxa"/>
            <w:gridSpan w:val="2"/>
          </w:tcPr>
          <w:p w:rsidR="00FC1324" w:rsidRPr="00AB27E7" w:rsidRDefault="00FC1324" w:rsidP="006A4B2B">
            <w:pPr>
              <w:widowControl/>
              <w:autoSpaceDE w:val="0"/>
              <w:autoSpaceDN w:val="0"/>
              <w:adjustRightInd w:val="0"/>
              <w:spacing w:beforeLines="60" w:before="144"/>
              <w:ind w:firstLine="0"/>
              <w:jc w:val="left"/>
              <w:rPr>
                <w:b/>
                <w:bCs/>
                <w:iCs/>
                <w:szCs w:val="24"/>
              </w:rPr>
            </w:pPr>
          </w:p>
        </w:tc>
      </w:tr>
      <w:tr w:rsidR="00FC1324" w:rsidRPr="00AB27E7" w:rsidTr="006A4B2B">
        <w:tc>
          <w:tcPr>
            <w:tcW w:w="3067" w:type="dxa"/>
          </w:tcPr>
          <w:p w:rsidR="00FC1324" w:rsidRPr="00AB27E7" w:rsidRDefault="00FC1324" w:rsidP="006A4B2B">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FC1324" w:rsidRPr="00AB27E7" w:rsidRDefault="00FC1324" w:rsidP="006A4B2B">
            <w:pPr>
              <w:widowControl/>
              <w:autoSpaceDE w:val="0"/>
              <w:autoSpaceDN w:val="0"/>
              <w:adjustRightInd w:val="0"/>
              <w:spacing w:beforeLines="60" w:before="144"/>
              <w:ind w:firstLine="0"/>
              <w:jc w:val="right"/>
              <w:rPr>
                <w:bCs/>
                <w:iCs/>
                <w:szCs w:val="24"/>
              </w:rPr>
            </w:pPr>
            <w:r w:rsidRPr="00AB27E7">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FC1324" w:rsidRPr="00AB27E7" w:rsidRDefault="00FC1324" w:rsidP="006A4B2B">
            <w:pPr>
              <w:widowControl/>
              <w:autoSpaceDE w:val="0"/>
              <w:autoSpaceDN w:val="0"/>
              <w:adjustRightInd w:val="0"/>
              <w:spacing w:beforeLines="60" w:before="144"/>
              <w:ind w:firstLine="0"/>
              <w:jc w:val="left"/>
              <w:rPr>
                <w:bCs/>
                <w:iCs/>
                <w:szCs w:val="24"/>
              </w:rPr>
            </w:pPr>
          </w:p>
        </w:tc>
      </w:tr>
      <w:tr w:rsidR="00FC1324" w:rsidRPr="00AB27E7" w:rsidTr="006A4B2B">
        <w:tc>
          <w:tcPr>
            <w:tcW w:w="3067" w:type="dxa"/>
          </w:tcPr>
          <w:p w:rsidR="00FC1324" w:rsidRPr="00AB27E7" w:rsidRDefault="00FC1324" w:rsidP="006A4B2B">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FC1324" w:rsidRPr="00AB27E7" w:rsidRDefault="00FC1324" w:rsidP="006A4B2B">
            <w:pPr>
              <w:widowControl/>
              <w:autoSpaceDE w:val="0"/>
              <w:autoSpaceDN w:val="0"/>
              <w:adjustRightInd w:val="0"/>
              <w:spacing w:beforeLines="60" w:before="144"/>
              <w:ind w:firstLine="0"/>
              <w:jc w:val="right"/>
              <w:rPr>
                <w:bCs/>
                <w:iCs/>
                <w:szCs w:val="24"/>
              </w:rPr>
            </w:pPr>
            <w:r w:rsidRPr="00AB27E7">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FC1324" w:rsidRPr="00AB27E7" w:rsidRDefault="00FC1324" w:rsidP="006A4B2B">
            <w:pPr>
              <w:widowControl/>
              <w:autoSpaceDE w:val="0"/>
              <w:autoSpaceDN w:val="0"/>
              <w:adjustRightInd w:val="0"/>
              <w:spacing w:beforeLines="60" w:before="144"/>
              <w:ind w:firstLine="0"/>
              <w:jc w:val="left"/>
              <w:rPr>
                <w:bCs/>
                <w:iCs/>
                <w:szCs w:val="24"/>
              </w:rPr>
            </w:pPr>
          </w:p>
        </w:tc>
      </w:tr>
    </w:tbl>
    <w:p w:rsidR="00FC1324" w:rsidRPr="00AB27E7" w:rsidRDefault="00FC1324" w:rsidP="00FC1324">
      <w:pPr>
        <w:widowControl/>
        <w:autoSpaceDE w:val="0"/>
        <w:autoSpaceDN w:val="0"/>
        <w:adjustRightInd w:val="0"/>
        <w:ind w:firstLine="0"/>
        <w:rPr>
          <w:b/>
          <w:bCs/>
          <w:iCs/>
          <w:szCs w:val="24"/>
        </w:rPr>
      </w:pPr>
    </w:p>
    <w:p w:rsidR="00FC1324" w:rsidRPr="00AB27E7" w:rsidRDefault="00FC1324" w:rsidP="00FC1324">
      <w:pPr>
        <w:widowControl/>
        <w:autoSpaceDE w:val="0"/>
        <w:autoSpaceDN w:val="0"/>
        <w:adjustRightInd w:val="0"/>
        <w:ind w:firstLine="0"/>
        <w:rPr>
          <w:b/>
          <w:bCs/>
          <w:iCs/>
          <w:szCs w:val="24"/>
        </w:rPr>
      </w:pPr>
    </w:p>
    <w:p w:rsidR="00FC1324" w:rsidRPr="00AB27E7" w:rsidRDefault="00FC1324" w:rsidP="00FC1324">
      <w:pPr>
        <w:widowControl/>
        <w:autoSpaceDE w:val="0"/>
        <w:autoSpaceDN w:val="0"/>
        <w:adjustRightInd w:val="0"/>
        <w:ind w:firstLine="0"/>
        <w:rPr>
          <w:b/>
          <w:bCs/>
          <w:i/>
          <w:iCs/>
          <w:szCs w:val="24"/>
        </w:rPr>
      </w:pPr>
    </w:p>
    <w:p w:rsidR="00FC1324" w:rsidRPr="00AB27E7" w:rsidRDefault="00FC1324" w:rsidP="00FC1324">
      <w:pPr>
        <w:pBdr>
          <w:bottom w:val="single" w:sz="4" w:space="1" w:color="auto"/>
        </w:pBdr>
        <w:shd w:val="clear" w:color="auto" w:fill="E0E0E0"/>
        <w:tabs>
          <w:tab w:val="left" w:pos="567"/>
          <w:tab w:val="left" w:pos="1985"/>
        </w:tabs>
        <w:ind w:right="34" w:firstLine="0"/>
        <w:jc w:val="center"/>
        <w:rPr>
          <w:b/>
          <w:color w:val="000000"/>
          <w:spacing w:val="36"/>
          <w:szCs w:val="24"/>
        </w:rPr>
      </w:pPr>
      <w:r w:rsidRPr="00AB27E7">
        <w:rPr>
          <w:b/>
          <w:color w:val="000000"/>
          <w:spacing w:val="36"/>
          <w:szCs w:val="24"/>
        </w:rPr>
        <w:t>конец формы</w:t>
      </w:r>
    </w:p>
    <w:p w:rsidR="00FC1324" w:rsidRPr="00AB27E7" w:rsidRDefault="00FC1324" w:rsidP="00FC1324">
      <w:pPr>
        <w:tabs>
          <w:tab w:val="left" w:pos="567"/>
          <w:tab w:val="left" w:pos="1985"/>
        </w:tabs>
        <w:ind w:right="34" w:firstLine="0"/>
        <w:jc w:val="left"/>
        <w:rPr>
          <w:b/>
          <w:sz w:val="2"/>
          <w:szCs w:val="2"/>
        </w:rPr>
      </w:pPr>
      <w:r w:rsidRPr="00AB27E7">
        <w:rPr>
          <w:b/>
          <w:szCs w:val="24"/>
        </w:rPr>
        <w:br w:type="page"/>
      </w:r>
    </w:p>
    <w:p w:rsidR="00FC1324" w:rsidRPr="00AB27E7" w:rsidRDefault="00FC1324" w:rsidP="00FC1324">
      <w:pPr>
        <w:pStyle w:val="3"/>
        <w:numPr>
          <w:ilvl w:val="2"/>
          <w:numId w:val="55"/>
        </w:numPr>
        <w:tabs>
          <w:tab w:val="left" w:pos="567"/>
          <w:tab w:val="left" w:pos="1985"/>
        </w:tabs>
        <w:ind w:left="0" w:right="34" w:firstLine="0"/>
        <w:rPr>
          <w:b w:val="0"/>
          <w:sz w:val="24"/>
          <w:szCs w:val="24"/>
        </w:rPr>
      </w:pPr>
      <w:bookmarkStart w:id="389" w:name="_Toc120380161"/>
      <w:bookmarkStart w:id="390" w:name="_Toc118120947"/>
      <w:bookmarkStart w:id="391" w:name="_Toc118364695"/>
      <w:bookmarkStart w:id="392" w:name="_Toc167442125"/>
      <w:bookmarkStart w:id="393" w:name="_Toc220919181"/>
      <w:r w:rsidRPr="00AB27E7">
        <w:rPr>
          <w:b w:val="0"/>
          <w:bCs w:val="0"/>
          <w:sz w:val="24"/>
          <w:szCs w:val="24"/>
        </w:rPr>
        <w:t>Инструкции по заполнению</w:t>
      </w:r>
      <w:bookmarkEnd w:id="389"/>
      <w:bookmarkEnd w:id="390"/>
      <w:bookmarkEnd w:id="391"/>
      <w:bookmarkEnd w:id="392"/>
      <w:bookmarkEnd w:id="393"/>
    </w:p>
    <w:p w:rsidR="00FC1324" w:rsidRPr="00AB27E7" w:rsidRDefault="00FC1324" w:rsidP="00FC1324">
      <w:pPr>
        <w:pStyle w:val="aff0"/>
        <w:numPr>
          <w:ilvl w:val="3"/>
          <w:numId w:val="55"/>
        </w:numPr>
        <w:tabs>
          <w:tab w:val="left" w:pos="567"/>
          <w:tab w:val="left" w:pos="1985"/>
        </w:tabs>
        <w:spacing w:before="100" w:beforeAutospacing="1" w:line="240" w:lineRule="auto"/>
        <w:ind w:left="0" w:right="34" w:firstLine="1134"/>
        <w:rPr>
          <w:sz w:val="24"/>
          <w:szCs w:val="24"/>
        </w:rPr>
      </w:pPr>
      <w:r w:rsidRPr="00AB27E7">
        <w:rPr>
          <w:sz w:val="24"/>
          <w:szCs w:val="24"/>
          <w:lang w:val="ru-RU"/>
        </w:rPr>
        <w:t>Заполняются все поля формы.</w:t>
      </w:r>
    </w:p>
    <w:p w:rsidR="00FC1324" w:rsidRPr="00AB27E7" w:rsidRDefault="00FC1324" w:rsidP="00FC1324">
      <w:pPr>
        <w:pStyle w:val="aff0"/>
        <w:numPr>
          <w:ilvl w:val="3"/>
          <w:numId w:val="55"/>
        </w:numPr>
        <w:tabs>
          <w:tab w:val="left" w:pos="567"/>
          <w:tab w:val="left" w:pos="1985"/>
        </w:tabs>
        <w:spacing w:before="100" w:beforeAutospacing="1" w:line="240" w:lineRule="auto"/>
        <w:ind w:left="0" w:right="34" w:firstLine="1134"/>
        <w:rPr>
          <w:sz w:val="24"/>
          <w:szCs w:val="24"/>
        </w:rPr>
      </w:pPr>
      <w:r w:rsidRPr="00AB27E7">
        <w:rPr>
          <w:sz w:val="24"/>
          <w:szCs w:val="24"/>
          <w:lang w:val="ru-RU"/>
        </w:rPr>
        <w:t>При заполнении формы учитывать следующее:</w:t>
      </w:r>
    </w:p>
    <w:p w:rsidR="00FC1324" w:rsidRPr="00AB27E7" w:rsidRDefault="00FC1324" w:rsidP="00FC1324">
      <w:pPr>
        <w:widowControl/>
        <w:autoSpaceDE w:val="0"/>
        <w:autoSpaceDN w:val="0"/>
        <w:adjustRightInd w:val="0"/>
        <w:ind w:firstLine="539"/>
        <w:rPr>
          <w:bCs/>
          <w:i/>
          <w:iCs/>
          <w:szCs w:val="24"/>
        </w:rPr>
      </w:pPr>
      <w:r w:rsidRPr="00AB27E7">
        <w:rPr>
          <w:bCs/>
          <w:i/>
          <w:iCs/>
          <w:szCs w:val="24"/>
        </w:rPr>
        <w:t>&lt;1&gt; Указывается при наличии.</w:t>
      </w:r>
    </w:p>
    <w:p w:rsidR="00FC1324" w:rsidRPr="00AB27E7" w:rsidRDefault="00FC1324" w:rsidP="00FC1324">
      <w:pPr>
        <w:widowControl/>
        <w:autoSpaceDE w:val="0"/>
        <w:autoSpaceDN w:val="0"/>
        <w:adjustRightInd w:val="0"/>
        <w:ind w:firstLine="539"/>
        <w:rPr>
          <w:bCs/>
          <w:i/>
          <w:iCs/>
          <w:szCs w:val="24"/>
        </w:rPr>
      </w:pPr>
      <w:bookmarkStart w:id="394" w:name="Par140"/>
      <w:bookmarkEnd w:id="394"/>
      <w:r w:rsidRPr="00AB27E7">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FC1324" w:rsidRPr="00AB27E7" w:rsidRDefault="00FC1324" w:rsidP="00FC1324">
      <w:pPr>
        <w:widowControl/>
        <w:autoSpaceDE w:val="0"/>
        <w:autoSpaceDN w:val="0"/>
        <w:adjustRightInd w:val="0"/>
        <w:ind w:firstLine="539"/>
        <w:rPr>
          <w:bCs/>
          <w:i/>
          <w:iCs/>
          <w:szCs w:val="24"/>
        </w:rPr>
      </w:pPr>
      <w:bookmarkStart w:id="395" w:name="Par141"/>
      <w:bookmarkEnd w:id="395"/>
      <w:r w:rsidRPr="00AB27E7">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FC1324" w:rsidRPr="00AB27E7" w:rsidRDefault="00FC1324" w:rsidP="00FC1324">
      <w:pPr>
        <w:widowControl/>
        <w:autoSpaceDE w:val="0"/>
        <w:autoSpaceDN w:val="0"/>
        <w:adjustRightInd w:val="0"/>
        <w:ind w:firstLine="539"/>
        <w:rPr>
          <w:bCs/>
          <w:i/>
          <w:iCs/>
          <w:szCs w:val="24"/>
        </w:rPr>
      </w:pPr>
      <w:bookmarkStart w:id="396" w:name="Par142"/>
      <w:bookmarkEnd w:id="396"/>
      <w:r w:rsidRPr="00AB27E7">
        <w:rPr>
          <w:bCs/>
          <w:i/>
          <w:iCs/>
          <w:szCs w:val="24"/>
        </w:rPr>
        <w:t>&lt;4&gt; Указывается в соответствии с извещением об осуществлении конкурентной закупки.</w:t>
      </w:r>
    </w:p>
    <w:p w:rsidR="00FC1324" w:rsidRPr="00AB27E7" w:rsidRDefault="00FC1324" w:rsidP="00FC1324">
      <w:pPr>
        <w:widowControl/>
        <w:autoSpaceDE w:val="0"/>
        <w:autoSpaceDN w:val="0"/>
        <w:adjustRightInd w:val="0"/>
        <w:ind w:firstLine="539"/>
        <w:rPr>
          <w:bCs/>
          <w:i/>
          <w:iCs/>
          <w:szCs w:val="24"/>
        </w:rPr>
      </w:pPr>
      <w:bookmarkStart w:id="397" w:name="Par143"/>
      <w:bookmarkEnd w:id="397"/>
      <w:r w:rsidRPr="00AB27E7">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FC1324" w:rsidRPr="00AB27E7" w:rsidRDefault="00FC1324" w:rsidP="00FC1324">
      <w:pPr>
        <w:widowControl/>
        <w:autoSpaceDE w:val="0"/>
        <w:autoSpaceDN w:val="0"/>
        <w:adjustRightInd w:val="0"/>
        <w:ind w:firstLine="539"/>
        <w:rPr>
          <w:bCs/>
          <w:i/>
          <w:iCs/>
          <w:szCs w:val="24"/>
        </w:rPr>
      </w:pPr>
      <w:bookmarkStart w:id="398" w:name="Par144"/>
      <w:bookmarkEnd w:id="398"/>
      <w:r w:rsidRPr="00AB27E7">
        <w:rPr>
          <w:bCs/>
          <w:i/>
          <w:iCs/>
          <w:szCs w:val="24"/>
        </w:rPr>
        <w:t>&lt;6&gt; Указывается почтовый адрес.</w:t>
      </w:r>
    </w:p>
    <w:p w:rsidR="00FC1324" w:rsidRPr="00AB27E7" w:rsidRDefault="00FC1324" w:rsidP="00FC1324">
      <w:pPr>
        <w:widowControl/>
        <w:autoSpaceDE w:val="0"/>
        <w:autoSpaceDN w:val="0"/>
        <w:adjustRightInd w:val="0"/>
        <w:ind w:firstLine="539"/>
        <w:rPr>
          <w:bCs/>
          <w:i/>
          <w:iCs/>
          <w:szCs w:val="24"/>
        </w:rPr>
      </w:pPr>
      <w:bookmarkStart w:id="399" w:name="Par145"/>
      <w:bookmarkEnd w:id="399"/>
      <w:r w:rsidRPr="00AB27E7">
        <w:rPr>
          <w:bCs/>
          <w:i/>
          <w:iCs/>
          <w:szCs w:val="24"/>
        </w:rPr>
        <w:t>&lt;7&gt; Указываются адрес электронной почты и (или) наименование информационной системы.</w:t>
      </w:r>
    </w:p>
    <w:p w:rsidR="00FC1324" w:rsidRPr="00AB27E7" w:rsidRDefault="00FC1324" w:rsidP="00FC1324">
      <w:pPr>
        <w:widowControl/>
        <w:autoSpaceDE w:val="0"/>
        <w:autoSpaceDN w:val="0"/>
        <w:adjustRightInd w:val="0"/>
        <w:ind w:firstLine="539"/>
        <w:rPr>
          <w:bCs/>
          <w:i/>
          <w:iCs/>
          <w:szCs w:val="24"/>
        </w:rPr>
      </w:pPr>
      <w:bookmarkStart w:id="400" w:name="Par146"/>
      <w:bookmarkEnd w:id="400"/>
      <w:r w:rsidRPr="00AB27E7">
        <w:rPr>
          <w:bCs/>
          <w:i/>
          <w:iCs/>
          <w:szCs w:val="24"/>
        </w:rPr>
        <w:t>&lt;8&gt; Указывается наименование арбитражного суда.</w:t>
      </w:r>
    </w:p>
    <w:p w:rsidR="00FC1324" w:rsidRDefault="00FC1324" w:rsidP="00FC1324">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p w:rsidR="008C444A" w:rsidRDefault="008C444A" w:rsidP="00FC1324">
      <w:pPr>
        <w:widowControl/>
        <w:autoSpaceDE w:val="0"/>
        <w:autoSpaceDN w:val="0"/>
        <w:adjustRightInd w:val="0"/>
        <w:spacing w:beforeLines="60" w:before="144"/>
        <w:ind w:firstLine="0"/>
        <w:rPr>
          <w:bCs/>
          <w:i/>
          <w:iCs/>
          <w:szCs w:val="24"/>
        </w:rPr>
      </w:pPr>
    </w:p>
    <w:sectPr w:rsidR="008C444A" w:rsidSect="00613133">
      <w:headerReference w:type="first" r:id="rId16"/>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21B" w:rsidRDefault="00B9321B">
      <w:pPr>
        <w:widowControl/>
        <w:spacing w:line="360" w:lineRule="auto"/>
        <w:ind w:firstLine="567"/>
        <w:rPr>
          <w:bCs/>
          <w:sz w:val="22"/>
          <w:szCs w:val="22"/>
        </w:rPr>
      </w:pPr>
      <w:r>
        <w:rPr>
          <w:bCs/>
          <w:sz w:val="22"/>
          <w:szCs w:val="22"/>
        </w:rPr>
        <w:separator/>
      </w:r>
    </w:p>
  </w:endnote>
  <w:endnote w:type="continuationSeparator" w:id="0">
    <w:p w:rsidR="00B9321B" w:rsidRDefault="00B9321B">
      <w:pPr>
        <w:widowControl/>
        <w:spacing w:line="360" w:lineRule="auto"/>
        <w:ind w:firstLine="567"/>
        <w:rPr>
          <w:bCs/>
          <w:sz w:val="22"/>
          <w:szCs w:val="22"/>
        </w:rPr>
      </w:pPr>
      <w:r>
        <w:rPr>
          <w:bCs/>
          <w:sz w:val="22"/>
          <w:szCs w:val="22"/>
        </w:rPr>
        <w:continuationSeparator/>
      </w:r>
    </w:p>
  </w:endnote>
  <w:endnote w:type="continuationNotice" w:id="1">
    <w:p w:rsidR="00B9321B" w:rsidRDefault="00B9321B">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јёІ"/>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ѕ’©"/>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ЛОМе"/>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05B" w:rsidRDefault="0098105B">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8105B" w:rsidRDefault="0098105B">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21B" w:rsidRDefault="00B9321B">
      <w:pPr>
        <w:widowControl/>
        <w:spacing w:line="360" w:lineRule="auto"/>
        <w:ind w:firstLine="567"/>
        <w:rPr>
          <w:bCs/>
          <w:sz w:val="22"/>
          <w:szCs w:val="22"/>
        </w:rPr>
      </w:pPr>
      <w:r>
        <w:rPr>
          <w:bCs/>
          <w:sz w:val="22"/>
          <w:szCs w:val="22"/>
        </w:rPr>
        <w:separator/>
      </w:r>
    </w:p>
  </w:footnote>
  <w:footnote w:type="continuationSeparator" w:id="0">
    <w:p w:rsidR="00B9321B" w:rsidRDefault="00B9321B">
      <w:pPr>
        <w:widowControl/>
        <w:spacing w:line="360" w:lineRule="auto"/>
        <w:ind w:firstLine="567"/>
        <w:rPr>
          <w:bCs/>
          <w:sz w:val="22"/>
          <w:szCs w:val="22"/>
        </w:rPr>
      </w:pPr>
      <w:r>
        <w:rPr>
          <w:bCs/>
          <w:sz w:val="22"/>
          <w:szCs w:val="22"/>
        </w:rPr>
        <w:continuationSeparator/>
      </w:r>
    </w:p>
  </w:footnote>
  <w:footnote w:type="continuationNotice" w:id="1">
    <w:p w:rsidR="00B9321B" w:rsidRDefault="00B9321B">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9"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2"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4"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5"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6"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02F35FB4"/>
    <w:multiLevelType w:val="hybridMultilevel"/>
    <w:tmpl w:val="92C8B0EA"/>
    <w:lvl w:ilvl="0" w:tplc="F16E93D2">
      <w:start w:val="1"/>
      <w:numFmt w:val="bullet"/>
      <w:pStyle w:val="tztxtlist"/>
      <w:lvlText w:val=""/>
      <w:lvlJc w:val="left"/>
      <w:pPr>
        <w:tabs>
          <w:tab w:val="num" w:pos="1985"/>
        </w:tabs>
        <w:ind w:left="1985" w:hanging="397"/>
      </w:pPr>
      <w:rPr>
        <w:rFonts w:ascii="Symbol" w:hAnsi="Symbol" w:hint="default"/>
      </w:rPr>
    </w:lvl>
    <w:lvl w:ilvl="1" w:tplc="6974EF04" w:tentative="1">
      <w:start w:val="1"/>
      <w:numFmt w:val="bullet"/>
      <w:lvlText w:val="o"/>
      <w:lvlJc w:val="left"/>
      <w:pPr>
        <w:tabs>
          <w:tab w:val="num" w:pos="2007"/>
        </w:tabs>
        <w:ind w:left="2007" w:hanging="360"/>
      </w:pPr>
      <w:rPr>
        <w:rFonts w:ascii="Courier New" w:hAnsi="Courier New" w:cs="Courier New" w:hint="default"/>
      </w:rPr>
    </w:lvl>
    <w:lvl w:ilvl="2" w:tplc="1832BAEA">
      <w:start w:val="1"/>
      <w:numFmt w:val="bullet"/>
      <w:lvlText w:val=""/>
      <w:lvlJc w:val="left"/>
      <w:pPr>
        <w:tabs>
          <w:tab w:val="num" w:pos="2727"/>
        </w:tabs>
        <w:ind w:left="2727" w:hanging="360"/>
      </w:pPr>
      <w:rPr>
        <w:rFonts w:ascii="Wingdings" w:hAnsi="Wingdings" w:hint="default"/>
      </w:rPr>
    </w:lvl>
    <w:lvl w:ilvl="3" w:tplc="3D543030" w:tentative="1">
      <w:start w:val="1"/>
      <w:numFmt w:val="bullet"/>
      <w:lvlText w:val=""/>
      <w:lvlJc w:val="left"/>
      <w:pPr>
        <w:tabs>
          <w:tab w:val="num" w:pos="3447"/>
        </w:tabs>
        <w:ind w:left="3447" w:hanging="360"/>
      </w:pPr>
      <w:rPr>
        <w:rFonts w:ascii="Symbol" w:hAnsi="Symbol" w:hint="default"/>
      </w:rPr>
    </w:lvl>
    <w:lvl w:ilvl="4" w:tplc="18EEA09C" w:tentative="1">
      <w:start w:val="1"/>
      <w:numFmt w:val="bullet"/>
      <w:lvlText w:val="o"/>
      <w:lvlJc w:val="left"/>
      <w:pPr>
        <w:tabs>
          <w:tab w:val="num" w:pos="4167"/>
        </w:tabs>
        <w:ind w:left="4167" w:hanging="360"/>
      </w:pPr>
      <w:rPr>
        <w:rFonts w:ascii="Courier New" w:hAnsi="Courier New" w:cs="Courier New" w:hint="default"/>
      </w:rPr>
    </w:lvl>
    <w:lvl w:ilvl="5" w:tplc="14D45022" w:tentative="1">
      <w:start w:val="1"/>
      <w:numFmt w:val="bullet"/>
      <w:lvlText w:val=""/>
      <w:lvlJc w:val="left"/>
      <w:pPr>
        <w:tabs>
          <w:tab w:val="num" w:pos="4887"/>
        </w:tabs>
        <w:ind w:left="4887" w:hanging="360"/>
      </w:pPr>
      <w:rPr>
        <w:rFonts w:ascii="Wingdings" w:hAnsi="Wingdings" w:hint="default"/>
      </w:rPr>
    </w:lvl>
    <w:lvl w:ilvl="6" w:tplc="B2A4AD4E" w:tentative="1">
      <w:start w:val="1"/>
      <w:numFmt w:val="bullet"/>
      <w:lvlText w:val=""/>
      <w:lvlJc w:val="left"/>
      <w:pPr>
        <w:tabs>
          <w:tab w:val="num" w:pos="5607"/>
        </w:tabs>
        <w:ind w:left="5607" w:hanging="360"/>
      </w:pPr>
      <w:rPr>
        <w:rFonts w:ascii="Symbol" w:hAnsi="Symbol" w:hint="default"/>
      </w:rPr>
    </w:lvl>
    <w:lvl w:ilvl="7" w:tplc="01E0320A" w:tentative="1">
      <w:start w:val="1"/>
      <w:numFmt w:val="bullet"/>
      <w:lvlText w:val="o"/>
      <w:lvlJc w:val="left"/>
      <w:pPr>
        <w:tabs>
          <w:tab w:val="num" w:pos="6327"/>
        </w:tabs>
        <w:ind w:left="6327" w:hanging="360"/>
      </w:pPr>
      <w:rPr>
        <w:rFonts w:ascii="Courier New" w:hAnsi="Courier New" w:cs="Courier New" w:hint="default"/>
      </w:rPr>
    </w:lvl>
    <w:lvl w:ilvl="8" w:tplc="31B457D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7610F06"/>
    <w:multiLevelType w:val="hybridMultilevel"/>
    <w:tmpl w:val="711E019C"/>
    <w:lvl w:ilvl="0" w:tplc="C4FED824">
      <w:start w:val="1"/>
      <w:numFmt w:val="bullet"/>
      <w:lvlText w:val=""/>
      <w:lvlJc w:val="left"/>
      <w:pPr>
        <w:ind w:left="927"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28" w15:restartNumberingAfterBreak="0">
    <w:nsid w:val="1A9755A7"/>
    <w:multiLevelType w:val="hybridMultilevel"/>
    <w:tmpl w:val="7B500EF4"/>
    <w:lvl w:ilvl="0" w:tplc="629A424E">
      <w:start w:val="1"/>
      <w:numFmt w:val="decimal"/>
      <w:lvlText w:val="%1)"/>
      <w:lvlJc w:val="left"/>
      <w:pPr>
        <w:ind w:left="1260" w:hanging="360"/>
      </w:pPr>
    </w:lvl>
    <w:lvl w:ilvl="1" w:tplc="0D724BFE" w:tentative="1">
      <w:start w:val="1"/>
      <w:numFmt w:val="lowerLetter"/>
      <w:lvlText w:val="%2."/>
      <w:lvlJc w:val="left"/>
      <w:pPr>
        <w:ind w:left="1980" w:hanging="360"/>
      </w:pPr>
    </w:lvl>
    <w:lvl w:ilvl="2" w:tplc="B8D69898" w:tentative="1">
      <w:start w:val="1"/>
      <w:numFmt w:val="lowerRoman"/>
      <w:lvlText w:val="%3."/>
      <w:lvlJc w:val="right"/>
      <w:pPr>
        <w:ind w:left="2700" w:hanging="180"/>
      </w:pPr>
    </w:lvl>
    <w:lvl w:ilvl="3" w:tplc="667281B8" w:tentative="1">
      <w:start w:val="1"/>
      <w:numFmt w:val="decimal"/>
      <w:lvlText w:val="%4."/>
      <w:lvlJc w:val="left"/>
      <w:pPr>
        <w:ind w:left="3420" w:hanging="360"/>
      </w:pPr>
    </w:lvl>
    <w:lvl w:ilvl="4" w:tplc="07C0957C" w:tentative="1">
      <w:start w:val="1"/>
      <w:numFmt w:val="lowerLetter"/>
      <w:lvlText w:val="%5."/>
      <w:lvlJc w:val="left"/>
      <w:pPr>
        <w:ind w:left="4140" w:hanging="360"/>
      </w:pPr>
    </w:lvl>
    <w:lvl w:ilvl="5" w:tplc="32FA0EF2" w:tentative="1">
      <w:start w:val="1"/>
      <w:numFmt w:val="lowerRoman"/>
      <w:lvlText w:val="%6."/>
      <w:lvlJc w:val="right"/>
      <w:pPr>
        <w:ind w:left="4860" w:hanging="180"/>
      </w:pPr>
    </w:lvl>
    <w:lvl w:ilvl="6" w:tplc="BE58EF1C" w:tentative="1">
      <w:start w:val="1"/>
      <w:numFmt w:val="decimal"/>
      <w:lvlText w:val="%7."/>
      <w:lvlJc w:val="left"/>
      <w:pPr>
        <w:ind w:left="5580" w:hanging="360"/>
      </w:pPr>
    </w:lvl>
    <w:lvl w:ilvl="7" w:tplc="A5BCA7AA" w:tentative="1">
      <w:start w:val="1"/>
      <w:numFmt w:val="lowerLetter"/>
      <w:lvlText w:val="%8."/>
      <w:lvlJc w:val="left"/>
      <w:pPr>
        <w:ind w:left="6300" w:hanging="360"/>
      </w:pPr>
    </w:lvl>
    <w:lvl w:ilvl="8" w:tplc="B74450EE" w:tentative="1">
      <w:start w:val="1"/>
      <w:numFmt w:val="lowerRoman"/>
      <w:lvlText w:val="%9."/>
      <w:lvlJc w:val="right"/>
      <w:pPr>
        <w:ind w:left="7020" w:hanging="180"/>
      </w:pPr>
    </w:lvl>
  </w:abstractNum>
  <w:abstractNum w:abstractNumId="29"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1" w15:restartNumberingAfterBreak="0">
    <w:nsid w:val="1ECB0E72"/>
    <w:multiLevelType w:val="hybridMultilevel"/>
    <w:tmpl w:val="356A90B2"/>
    <w:lvl w:ilvl="0" w:tplc="04190017">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15:restartNumberingAfterBreak="0">
    <w:nsid w:val="27D5482D"/>
    <w:multiLevelType w:val="hybridMultilevel"/>
    <w:tmpl w:val="52E46B64"/>
    <w:lvl w:ilvl="0" w:tplc="FD1835EE">
      <w:start w:val="1"/>
      <w:numFmt w:val="bullet"/>
      <w:lvlText w:val=""/>
      <w:lvlJc w:val="left"/>
      <w:pPr>
        <w:ind w:left="1429" w:hanging="360"/>
      </w:pPr>
      <w:rPr>
        <w:rFonts w:ascii="Symbol" w:hAnsi="Symbol" w:hint="default"/>
      </w:rPr>
    </w:lvl>
    <w:lvl w:ilvl="1" w:tplc="5F8876C4" w:tentative="1">
      <w:start w:val="1"/>
      <w:numFmt w:val="bullet"/>
      <w:lvlText w:val="o"/>
      <w:lvlJc w:val="left"/>
      <w:pPr>
        <w:ind w:left="2149" w:hanging="360"/>
      </w:pPr>
      <w:rPr>
        <w:rFonts w:ascii="Courier New" w:hAnsi="Courier New" w:cs="Courier New" w:hint="default"/>
      </w:rPr>
    </w:lvl>
    <w:lvl w:ilvl="2" w:tplc="E1F86796" w:tentative="1">
      <w:start w:val="1"/>
      <w:numFmt w:val="bullet"/>
      <w:lvlText w:val=""/>
      <w:lvlJc w:val="left"/>
      <w:pPr>
        <w:ind w:left="2869" w:hanging="360"/>
      </w:pPr>
      <w:rPr>
        <w:rFonts w:ascii="Wingdings" w:hAnsi="Wingdings" w:hint="default"/>
      </w:rPr>
    </w:lvl>
    <w:lvl w:ilvl="3" w:tplc="3F529CF0" w:tentative="1">
      <w:start w:val="1"/>
      <w:numFmt w:val="bullet"/>
      <w:lvlText w:val=""/>
      <w:lvlJc w:val="left"/>
      <w:pPr>
        <w:ind w:left="3589" w:hanging="360"/>
      </w:pPr>
      <w:rPr>
        <w:rFonts w:ascii="Symbol" w:hAnsi="Symbol" w:hint="default"/>
      </w:rPr>
    </w:lvl>
    <w:lvl w:ilvl="4" w:tplc="3F5AD2E8" w:tentative="1">
      <w:start w:val="1"/>
      <w:numFmt w:val="bullet"/>
      <w:lvlText w:val="o"/>
      <w:lvlJc w:val="left"/>
      <w:pPr>
        <w:ind w:left="4309" w:hanging="360"/>
      </w:pPr>
      <w:rPr>
        <w:rFonts w:ascii="Courier New" w:hAnsi="Courier New" w:cs="Courier New" w:hint="default"/>
      </w:rPr>
    </w:lvl>
    <w:lvl w:ilvl="5" w:tplc="BDFE63BC" w:tentative="1">
      <w:start w:val="1"/>
      <w:numFmt w:val="bullet"/>
      <w:lvlText w:val=""/>
      <w:lvlJc w:val="left"/>
      <w:pPr>
        <w:ind w:left="5029" w:hanging="360"/>
      </w:pPr>
      <w:rPr>
        <w:rFonts w:ascii="Wingdings" w:hAnsi="Wingdings" w:hint="default"/>
      </w:rPr>
    </w:lvl>
    <w:lvl w:ilvl="6" w:tplc="8B6E6204" w:tentative="1">
      <w:start w:val="1"/>
      <w:numFmt w:val="bullet"/>
      <w:lvlText w:val=""/>
      <w:lvlJc w:val="left"/>
      <w:pPr>
        <w:ind w:left="5749" w:hanging="360"/>
      </w:pPr>
      <w:rPr>
        <w:rFonts w:ascii="Symbol" w:hAnsi="Symbol" w:hint="default"/>
      </w:rPr>
    </w:lvl>
    <w:lvl w:ilvl="7" w:tplc="8EF6D466" w:tentative="1">
      <w:start w:val="1"/>
      <w:numFmt w:val="bullet"/>
      <w:lvlText w:val="o"/>
      <w:lvlJc w:val="left"/>
      <w:pPr>
        <w:ind w:left="6469" w:hanging="360"/>
      </w:pPr>
      <w:rPr>
        <w:rFonts w:ascii="Courier New" w:hAnsi="Courier New" w:cs="Courier New" w:hint="default"/>
      </w:rPr>
    </w:lvl>
    <w:lvl w:ilvl="8" w:tplc="FC7A63BE" w:tentative="1">
      <w:start w:val="1"/>
      <w:numFmt w:val="bullet"/>
      <w:lvlText w:val=""/>
      <w:lvlJc w:val="left"/>
      <w:pPr>
        <w:ind w:left="7189" w:hanging="360"/>
      </w:pPr>
      <w:rPr>
        <w:rFonts w:ascii="Wingdings" w:hAnsi="Wingding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5"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8E783A"/>
    <w:multiLevelType w:val="hybridMultilevel"/>
    <w:tmpl w:val="361E9B94"/>
    <w:lvl w:ilvl="0" w:tplc="0BEE29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57C73082"/>
    <w:multiLevelType w:val="multilevel"/>
    <w:tmpl w:val="4546F6A0"/>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0855" w:hanging="648"/>
      </w:pPr>
      <w:rPr>
        <w:rFonts w:hint="default"/>
        <w:b w:val="0"/>
        <w:i w:val="0"/>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54"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5" w15:restartNumberingAfterBreak="0">
    <w:nsid w:val="5F3E0E38"/>
    <w:multiLevelType w:val="hybridMultilevel"/>
    <w:tmpl w:val="5F16534E"/>
    <w:lvl w:ilvl="0" w:tplc="6086869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5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1"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2"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3" w15:restartNumberingAfterBreak="0">
    <w:nsid w:val="71A0521F"/>
    <w:multiLevelType w:val="hybridMultilevel"/>
    <w:tmpl w:val="30B86986"/>
    <w:lvl w:ilvl="0" w:tplc="FC4C861A">
      <w:start w:val="1"/>
      <w:numFmt w:val="decimal"/>
      <w:lvlText w:val="%1)"/>
      <w:lvlJc w:val="left"/>
      <w:pPr>
        <w:ind w:left="1260" w:hanging="360"/>
      </w:pPr>
    </w:lvl>
    <w:lvl w:ilvl="1" w:tplc="3D2AD510">
      <w:start w:val="1"/>
      <w:numFmt w:val="decimal"/>
      <w:lvlText w:val="%2."/>
      <w:lvlJc w:val="left"/>
      <w:pPr>
        <w:tabs>
          <w:tab w:val="num" w:pos="2160"/>
        </w:tabs>
        <w:ind w:left="2160" w:hanging="540"/>
      </w:pPr>
      <w:rPr>
        <w:rFonts w:hint="default"/>
      </w:rPr>
    </w:lvl>
    <w:lvl w:ilvl="2" w:tplc="7B4C9D6E">
      <w:start w:val="1"/>
      <w:numFmt w:val="decimal"/>
      <w:lvlText w:val="%3)."/>
      <w:lvlJc w:val="left"/>
      <w:pPr>
        <w:tabs>
          <w:tab w:val="num" w:pos="1134"/>
        </w:tabs>
        <w:ind w:left="851" w:firstLine="0"/>
      </w:pPr>
      <w:rPr>
        <w:rFonts w:hint="default"/>
      </w:rPr>
    </w:lvl>
    <w:lvl w:ilvl="3" w:tplc="0A2464BE" w:tentative="1">
      <w:start w:val="1"/>
      <w:numFmt w:val="decimal"/>
      <w:lvlText w:val="%4."/>
      <w:lvlJc w:val="left"/>
      <w:pPr>
        <w:ind w:left="3420" w:hanging="360"/>
      </w:pPr>
    </w:lvl>
    <w:lvl w:ilvl="4" w:tplc="38B041DC" w:tentative="1">
      <w:start w:val="1"/>
      <w:numFmt w:val="lowerLetter"/>
      <w:lvlText w:val="%5."/>
      <w:lvlJc w:val="left"/>
      <w:pPr>
        <w:ind w:left="4140" w:hanging="360"/>
      </w:pPr>
    </w:lvl>
    <w:lvl w:ilvl="5" w:tplc="F57898AA" w:tentative="1">
      <w:start w:val="1"/>
      <w:numFmt w:val="lowerRoman"/>
      <w:lvlText w:val="%6."/>
      <w:lvlJc w:val="right"/>
      <w:pPr>
        <w:ind w:left="4860" w:hanging="180"/>
      </w:pPr>
    </w:lvl>
    <w:lvl w:ilvl="6" w:tplc="33885F5A" w:tentative="1">
      <w:start w:val="1"/>
      <w:numFmt w:val="decimal"/>
      <w:lvlText w:val="%7."/>
      <w:lvlJc w:val="left"/>
      <w:pPr>
        <w:ind w:left="5580" w:hanging="360"/>
      </w:pPr>
    </w:lvl>
    <w:lvl w:ilvl="7" w:tplc="68B2EA90" w:tentative="1">
      <w:start w:val="1"/>
      <w:numFmt w:val="lowerLetter"/>
      <w:lvlText w:val="%8."/>
      <w:lvlJc w:val="left"/>
      <w:pPr>
        <w:ind w:left="6300" w:hanging="360"/>
      </w:pPr>
    </w:lvl>
    <w:lvl w:ilvl="8" w:tplc="44B8943E" w:tentative="1">
      <w:start w:val="1"/>
      <w:numFmt w:val="lowerRoman"/>
      <w:lvlText w:val="%9."/>
      <w:lvlJc w:val="right"/>
      <w:pPr>
        <w:ind w:left="7020" w:hanging="180"/>
      </w:pPr>
    </w:lvl>
  </w:abstractNum>
  <w:abstractNum w:abstractNumId="6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5"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6"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7"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4"/>
  </w:num>
  <w:num w:numId="2">
    <w:abstractNumId w:val="2"/>
  </w:num>
  <w:num w:numId="3">
    <w:abstractNumId w:val="1"/>
  </w:num>
  <w:num w:numId="4">
    <w:abstractNumId w:val="0"/>
  </w:num>
  <w:num w:numId="5">
    <w:abstractNumId w:val="46"/>
  </w:num>
  <w:num w:numId="6">
    <w:abstractNumId w:val="53"/>
  </w:num>
  <w:num w:numId="7">
    <w:abstractNumId w:val="47"/>
  </w:num>
  <w:num w:numId="8">
    <w:abstractNumId w:val="41"/>
  </w:num>
  <w:num w:numId="9">
    <w:abstractNumId w:val="65"/>
  </w:num>
  <w:num w:numId="10">
    <w:abstractNumId w:val="61"/>
  </w:num>
  <w:num w:numId="11">
    <w:abstractNumId w:val="36"/>
  </w:num>
  <w:num w:numId="12">
    <w:abstractNumId w:val="45"/>
  </w:num>
  <w:num w:numId="13">
    <w:abstractNumId w:val="42"/>
  </w:num>
  <w:num w:numId="14">
    <w:abstractNumId w:val="54"/>
  </w:num>
  <w:num w:numId="15">
    <w:abstractNumId w:val="34"/>
  </w:num>
  <w:num w:numId="16">
    <w:abstractNumId w:val="5"/>
  </w:num>
  <w:num w:numId="17">
    <w:abstractNumId w:val="37"/>
  </w:num>
  <w:num w:numId="18">
    <w:abstractNumId w:val="23"/>
  </w:num>
  <w:num w:numId="19">
    <w:abstractNumId w:val="57"/>
  </w:num>
  <w:num w:numId="20">
    <w:abstractNumId w:val="33"/>
  </w:num>
  <w:num w:numId="21">
    <w:abstractNumId w:val="25"/>
  </w:num>
  <w:num w:numId="22">
    <w:abstractNumId w:val="20"/>
  </w:num>
  <w:num w:numId="23">
    <w:abstractNumId w:val="50"/>
  </w:num>
  <w:num w:numId="24">
    <w:abstractNumId w:val="21"/>
  </w:num>
  <w:num w:numId="25">
    <w:abstractNumId w:val="31"/>
  </w:num>
  <w:num w:numId="26">
    <w:abstractNumId w:val="22"/>
  </w:num>
  <w:num w:numId="27">
    <w:abstractNumId w:val="62"/>
  </w:num>
  <w:num w:numId="28">
    <w:abstractNumId w:val="58"/>
    <w:lvlOverride w:ilvl="0">
      <w:startOverride w:val="1"/>
    </w:lvlOverride>
  </w:num>
  <w:num w:numId="29">
    <w:abstractNumId w:val="55"/>
  </w:num>
  <w:num w:numId="30">
    <w:abstractNumId w:val="63"/>
  </w:num>
  <w:num w:numId="31">
    <w:abstractNumId w:val="28"/>
  </w:num>
  <w:num w:numId="32">
    <w:abstractNumId w:val="56"/>
  </w:num>
  <w:num w:numId="33">
    <w:abstractNumId w:val="39"/>
  </w:num>
  <w:num w:numId="34">
    <w:abstractNumId w:val="40"/>
  </w:num>
  <w:num w:numId="35">
    <w:abstractNumId w:val="29"/>
  </w:num>
  <w:num w:numId="36">
    <w:abstractNumId w:val="60"/>
  </w:num>
  <w:num w:numId="37">
    <w:abstractNumId w:val="38"/>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59"/>
  </w:num>
  <w:num w:numId="41">
    <w:abstractNumId w:val="19"/>
  </w:num>
  <w:num w:numId="42">
    <w:abstractNumId w:val="51"/>
  </w:num>
  <w:num w:numId="43">
    <w:abstractNumId w:val="30"/>
  </w:num>
  <w:num w:numId="44">
    <w:abstractNumId w:val="67"/>
  </w:num>
  <w:num w:numId="45">
    <w:abstractNumId w:val="52"/>
  </w:num>
  <w:num w:numId="46">
    <w:abstractNumId w:val="49"/>
  </w:num>
  <w:num w:numId="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26"/>
  </w:num>
  <w:num w:numId="51">
    <w:abstractNumId w:val="4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5"/>
  </w:num>
  <w:num w:numId="54">
    <w:abstractNumId w:val="3"/>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5A78"/>
    <w:rsid w:val="0000601C"/>
    <w:rsid w:val="000063DE"/>
    <w:rsid w:val="00006410"/>
    <w:rsid w:val="00006E07"/>
    <w:rsid w:val="00007127"/>
    <w:rsid w:val="00011B49"/>
    <w:rsid w:val="00011FA8"/>
    <w:rsid w:val="00012450"/>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300"/>
    <w:rsid w:val="000165A5"/>
    <w:rsid w:val="0001690A"/>
    <w:rsid w:val="00016C01"/>
    <w:rsid w:val="00016F98"/>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58F"/>
    <w:rsid w:val="000327D5"/>
    <w:rsid w:val="00033462"/>
    <w:rsid w:val="0003366C"/>
    <w:rsid w:val="00033854"/>
    <w:rsid w:val="00034300"/>
    <w:rsid w:val="0003432F"/>
    <w:rsid w:val="0003454D"/>
    <w:rsid w:val="00034FA6"/>
    <w:rsid w:val="000357E0"/>
    <w:rsid w:val="0003599B"/>
    <w:rsid w:val="000363F7"/>
    <w:rsid w:val="000367B6"/>
    <w:rsid w:val="000369E4"/>
    <w:rsid w:val="00036CF6"/>
    <w:rsid w:val="00037AEF"/>
    <w:rsid w:val="000414E7"/>
    <w:rsid w:val="00041804"/>
    <w:rsid w:val="00042F3A"/>
    <w:rsid w:val="00042FD1"/>
    <w:rsid w:val="000450EE"/>
    <w:rsid w:val="00045AEC"/>
    <w:rsid w:val="00045E78"/>
    <w:rsid w:val="00046943"/>
    <w:rsid w:val="000469DA"/>
    <w:rsid w:val="00046E06"/>
    <w:rsid w:val="00047250"/>
    <w:rsid w:val="0004762A"/>
    <w:rsid w:val="000477FE"/>
    <w:rsid w:val="00050C37"/>
    <w:rsid w:val="000519D0"/>
    <w:rsid w:val="00052B00"/>
    <w:rsid w:val="00053586"/>
    <w:rsid w:val="00053589"/>
    <w:rsid w:val="000536B1"/>
    <w:rsid w:val="00054255"/>
    <w:rsid w:val="00054624"/>
    <w:rsid w:val="00054718"/>
    <w:rsid w:val="000547AD"/>
    <w:rsid w:val="0005532F"/>
    <w:rsid w:val="00055A52"/>
    <w:rsid w:val="00055C47"/>
    <w:rsid w:val="000560D1"/>
    <w:rsid w:val="0005646E"/>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3663"/>
    <w:rsid w:val="000642B9"/>
    <w:rsid w:val="00064547"/>
    <w:rsid w:val="00064CE1"/>
    <w:rsid w:val="000664F3"/>
    <w:rsid w:val="00066B5A"/>
    <w:rsid w:val="0006706E"/>
    <w:rsid w:val="000675A8"/>
    <w:rsid w:val="0007070F"/>
    <w:rsid w:val="00071CDE"/>
    <w:rsid w:val="00071E97"/>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4A"/>
    <w:rsid w:val="00081DF0"/>
    <w:rsid w:val="00081E93"/>
    <w:rsid w:val="000822C3"/>
    <w:rsid w:val="000822D5"/>
    <w:rsid w:val="00082D09"/>
    <w:rsid w:val="00082E04"/>
    <w:rsid w:val="00082E74"/>
    <w:rsid w:val="000837F0"/>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BED"/>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13A"/>
    <w:rsid w:val="000A0D14"/>
    <w:rsid w:val="000A1310"/>
    <w:rsid w:val="000A1C9C"/>
    <w:rsid w:val="000A1F79"/>
    <w:rsid w:val="000A247D"/>
    <w:rsid w:val="000A2573"/>
    <w:rsid w:val="000A288D"/>
    <w:rsid w:val="000A332E"/>
    <w:rsid w:val="000A343E"/>
    <w:rsid w:val="000A3790"/>
    <w:rsid w:val="000A44C1"/>
    <w:rsid w:val="000A44FB"/>
    <w:rsid w:val="000A4625"/>
    <w:rsid w:val="000A52D6"/>
    <w:rsid w:val="000A64BC"/>
    <w:rsid w:val="000A676D"/>
    <w:rsid w:val="000A6B15"/>
    <w:rsid w:val="000A6B4E"/>
    <w:rsid w:val="000A6F4D"/>
    <w:rsid w:val="000B055F"/>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CD6"/>
    <w:rsid w:val="000B6D42"/>
    <w:rsid w:val="000B72FF"/>
    <w:rsid w:val="000B7627"/>
    <w:rsid w:val="000C00D5"/>
    <w:rsid w:val="000C1395"/>
    <w:rsid w:val="000C1D6E"/>
    <w:rsid w:val="000C2369"/>
    <w:rsid w:val="000C2716"/>
    <w:rsid w:val="000C27FB"/>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047"/>
    <w:rsid w:val="000E61D4"/>
    <w:rsid w:val="000E6DAC"/>
    <w:rsid w:val="000E734F"/>
    <w:rsid w:val="000E793B"/>
    <w:rsid w:val="000E79CE"/>
    <w:rsid w:val="000F0C9A"/>
    <w:rsid w:val="000F17D5"/>
    <w:rsid w:val="000F1D74"/>
    <w:rsid w:val="000F270E"/>
    <w:rsid w:val="000F2A83"/>
    <w:rsid w:val="000F30D8"/>
    <w:rsid w:val="000F5900"/>
    <w:rsid w:val="000F5B77"/>
    <w:rsid w:val="000F5E3D"/>
    <w:rsid w:val="000F6156"/>
    <w:rsid w:val="000F6704"/>
    <w:rsid w:val="000F6B6A"/>
    <w:rsid w:val="00100224"/>
    <w:rsid w:val="0010079D"/>
    <w:rsid w:val="001009A2"/>
    <w:rsid w:val="00100DC9"/>
    <w:rsid w:val="001014E0"/>
    <w:rsid w:val="0010187E"/>
    <w:rsid w:val="0010209D"/>
    <w:rsid w:val="001025F5"/>
    <w:rsid w:val="001026EE"/>
    <w:rsid w:val="0010295C"/>
    <w:rsid w:val="00102F33"/>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E18"/>
    <w:rsid w:val="001116B1"/>
    <w:rsid w:val="00111B4F"/>
    <w:rsid w:val="00111ED7"/>
    <w:rsid w:val="00112107"/>
    <w:rsid w:val="00112895"/>
    <w:rsid w:val="00112A00"/>
    <w:rsid w:val="00112C35"/>
    <w:rsid w:val="001130CC"/>
    <w:rsid w:val="00113600"/>
    <w:rsid w:val="00113C40"/>
    <w:rsid w:val="00113D23"/>
    <w:rsid w:val="00115F82"/>
    <w:rsid w:val="00117179"/>
    <w:rsid w:val="0011729B"/>
    <w:rsid w:val="00117A33"/>
    <w:rsid w:val="00117C9C"/>
    <w:rsid w:val="00120769"/>
    <w:rsid w:val="00121036"/>
    <w:rsid w:val="001214D5"/>
    <w:rsid w:val="00121DD1"/>
    <w:rsid w:val="00121FF6"/>
    <w:rsid w:val="00122D87"/>
    <w:rsid w:val="00124023"/>
    <w:rsid w:val="0012489B"/>
    <w:rsid w:val="0012493F"/>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C4C"/>
    <w:rsid w:val="001353BB"/>
    <w:rsid w:val="00135B5A"/>
    <w:rsid w:val="00135E88"/>
    <w:rsid w:val="00136DB8"/>
    <w:rsid w:val="0013770B"/>
    <w:rsid w:val="00137ED8"/>
    <w:rsid w:val="001401C0"/>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4A23"/>
    <w:rsid w:val="00164C39"/>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232D"/>
    <w:rsid w:val="00183C7E"/>
    <w:rsid w:val="00183EB4"/>
    <w:rsid w:val="00186B6E"/>
    <w:rsid w:val="00187206"/>
    <w:rsid w:val="001874F7"/>
    <w:rsid w:val="001875C8"/>
    <w:rsid w:val="0019046F"/>
    <w:rsid w:val="001908C8"/>
    <w:rsid w:val="00190E57"/>
    <w:rsid w:val="0019110F"/>
    <w:rsid w:val="001914F7"/>
    <w:rsid w:val="00191D8C"/>
    <w:rsid w:val="00191E1B"/>
    <w:rsid w:val="00192644"/>
    <w:rsid w:val="001926E9"/>
    <w:rsid w:val="0019273B"/>
    <w:rsid w:val="00192AA8"/>
    <w:rsid w:val="00194039"/>
    <w:rsid w:val="0019439D"/>
    <w:rsid w:val="00194528"/>
    <w:rsid w:val="0019543A"/>
    <w:rsid w:val="00195927"/>
    <w:rsid w:val="00195A11"/>
    <w:rsid w:val="00195DFD"/>
    <w:rsid w:val="00196208"/>
    <w:rsid w:val="00196703"/>
    <w:rsid w:val="001970CD"/>
    <w:rsid w:val="001971C1"/>
    <w:rsid w:val="001973CF"/>
    <w:rsid w:val="001979EA"/>
    <w:rsid w:val="00197D6A"/>
    <w:rsid w:val="00197E62"/>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31D"/>
    <w:rsid w:val="001B0898"/>
    <w:rsid w:val="001B0958"/>
    <w:rsid w:val="001B0A88"/>
    <w:rsid w:val="001B0D98"/>
    <w:rsid w:val="001B1492"/>
    <w:rsid w:val="001B1B8C"/>
    <w:rsid w:val="001B2BDA"/>
    <w:rsid w:val="001B319E"/>
    <w:rsid w:val="001B336F"/>
    <w:rsid w:val="001B3604"/>
    <w:rsid w:val="001B3692"/>
    <w:rsid w:val="001B42DD"/>
    <w:rsid w:val="001B465F"/>
    <w:rsid w:val="001B4BE7"/>
    <w:rsid w:val="001B5165"/>
    <w:rsid w:val="001B6666"/>
    <w:rsid w:val="001B6FE1"/>
    <w:rsid w:val="001C0173"/>
    <w:rsid w:val="001C04F0"/>
    <w:rsid w:val="001C1D66"/>
    <w:rsid w:val="001C2539"/>
    <w:rsid w:val="001C313B"/>
    <w:rsid w:val="001C47E6"/>
    <w:rsid w:val="001C48E8"/>
    <w:rsid w:val="001C5AA8"/>
    <w:rsid w:val="001C5CBC"/>
    <w:rsid w:val="001C5F20"/>
    <w:rsid w:val="001C65E3"/>
    <w:rsid w:val="001C68B1"/>
    <w:rsid w:val="001C6CCB"/>
    <w:rsid w:val="001C7038"/>
    <w:rsid w:val="001C70A5"/>
    <w:rsid w:val="001C7427"/>
    <w:rsid w:val="001C75B8"/>
    <w:rsid w:val="001D0410"/>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C19"/>
    <w:rsid w:val="001E1F72"/>
    <w:rsid w:val="001E246A"/>
    <w:rsid w:val="001E27D7"/>
    <w:rsid w:val="001E287E"/>
    <w:rsid w:val="001E3720"/>
    <w:rsid w:val="001E4032"/>
    <w:rsid w:val="001E64EA"/>
    <w:rsid w:val="001E694B"/>
    <w:rsid w:val="001E7ECE"/>
    <w:rsid w:val="001E7FD6"/>
    <w:rsid w:val="001F02CB"/>
    <w:rsid w:val="001F1531"/>
    <w:rsid w:val="001F1932"/>
    <w:rsid w:val="001F2629"/>
    <w:rsid w:val="001F3463"/>
    <w:rsid w:val="001F3D71"/>
    <w:rsid w:val="001F459A"/>
    <w:rsid w:val="001F483D"/>
    <w:rsid w:val="001F48E2"/>
    <w:rsid w:val="001F4994"/>
    <w:rsid w:val="001F52D4"/>
    <w:rsid w:val="001F54D7"/>
    <w:rsid w:val="001F564E"/>
    <w:rsid w:val="001F56C4"/>
    <w:rsid w:val="001F5803"/>
    <w:rsid w:val="001F5916"/>
    <w:rsid w:val="001F655A"/>
    <w:rsid w:val="001F72CF"/>
    <w:rsid w:val="001F7993"/>
    <w:rsid w:val="001F7AD0"/>
    <w:rsid w:val="001F7D57"/>
    <w:rsid w:val="0020019A"/>
    <w:rsid w:val="00200295"/>
    <w:rsid w:val="00200F14"/>
    <w:rsid w:val="00201352"/>
    <w:rsid w:val="0020149F"/>
    <w:rsid w:val="0020190A"/>
    <w:rsid w:val="00201A97"/>
    <w:rsid w:val="00201BEB"/>
    <w:rsid w:val="00201D9D"/>
    <w:rsid w:val="00201FF4"/>
    <w:rsid w:val="00203226"/>
    <w:rsid w:val="00203426"/>
    <w:rsid w:val="0020364E"/>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3561"/>
    <w:rsid w:val="002245B8"/>
    <w:rsid w:val="002247FA"/>
    <w:rsid w:val="0022518F"/>
    <w:rsid w:val="00225BD1"/>
    <w:rsid w:val="00225DFD"/>
    <w:rsid w:val="002276D9"/>
    <w:rsid w:val="00227EDF"/>
    <w:rsid w:val="00230023"/>
    <w:rsid w:val="0023027E"/>
    <w:rsid w:val="002306F6"/>
    <w:rsid w:val="00230979"/>
    <w:rsid w:val="0023149B"/>
    <w:rsid w:val="002315F6"/>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6D"/>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17C"/>
    <w:rsid w:val="002533AC"/>
    <w:rsid w:val="00255691"/>
    <w:rsid w:val="0025612A"/>
    <w:rsid w:val="002561D0"/>
    <w:rsid w:val="00256332"/>
    <w:rsid w:val="00257072"/>
    <w:rsid w:val="00257E3D"/>
    <w:rsid w:val="00257FD1"/>
    <w:rsid w:val="002604E1"/>
    <w:rsid w:val="002604E4"/>
    <w:rsid w:val="00260553"/>
    <w:rsid w:val="00260BDE"/>
    <w:rsid w:val="0026104B"/>
    <w:rsid w:val="0026166D"/>
    <w:rsid w:val="00262296"/>
    <w:rsid w:val="002622BF"/>
    <w:rsid w:val="00262358"/>
    <w:rsid w:val="002625F3"/>
    <w:rsid w:val="002628FB"/>
    <w:rsid w:val="00262965"/>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1ED"/>
    <w:rsid w:val="00272216"/>
    <w:rsid w:val="002723E8"/>
    <w:rsid w:val="00272602"/>
    <w:rsid w:val="00273021"/>
    <w:rsid w:val="0027303E"/>
    <w:rsid w:val="00273232"/>
    <w:rsid w:val="00274388"/>
    <w:rsid w:val="00274DBE"/>
    <w:rsid w:val="00275495"/>
    <w:rsid w:val="002757EF"/>
    <w:rsid w:val="00275EE7"/>
    <w:rsid w:val="002764CE"/>
    <w:rsid w:val="00276C7D"/>
    <w:rsid w:val="0027724F"/>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106"/>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EC0"/>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FC4"/>
    <w:rsid w:val="002A50A5"/>
    <w:rsid w:val="002A5326"/>
    <w:rsid w:val="002A678E"/>
    <w:rsid w:val="002A68F4"/>
    <w:rsid w:val="002A705E"/>
    <w:rsid w:val="002A723A"/>
    <w:rsid w:val="002A7C8C"/>
    <w:rsid w:val="002B0505"/>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69B6"/>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44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192"/>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414"/>
    <w:rsid w:val="002F152F"/>
    <w:rsid w:val="002F1614"/>
    <w:rsid w:val="002F1B61"/>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ABF"/>
    <w:rsid w:val="002F7BD3"/>
    <w:rsid w:val="003000EC"/>
    <w:rsid w:val="00300573"/>
    <w:rsid w:val="003006B6"/>
    <w:rsid w:val="00300E74"/>
    <w:rsid w:val="003016F6"/>
    <w:rsid w:val="00301840"/>
    <w:rsid w:val="0030186C"/>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6D81"/>
    <w:rsid w:val="003072C5"/>
    <w:rsid w:val="003079AE"/>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5EE6"/>
    <w:rsid w:val="003162B5"/>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4C75"/>
    <w:rsid w:val="00335434"/>
    <w:rsid w:val="003367E8"/>
    <w:rsid w:val="00336862"/>
    <w:rsid w:val="00337037"/>
    <w:rsid w:val="0033772C"/>
    <w:rsid w:val="00337783"/>
    <w:rsid w:val="00337A34"/>
    <w:rsid w:val="00337BE1"/>
    <w:rsid w:val="0034046A"/>
    <w:rsid w:val="00340732"/>
    <w:rsid w:val="00340832"/>
    <w:rsid w:val="00340885"/>
    <w:rsid w:val="003415A6"/>
    <w:rsid w:val="0034213D"/>
    <w:rsid w:val="00342E6B"/>
    <w:rsid w:val="00343CFA"/>
    <w:rsid w:val="00343FF1"/>
    <w:rsid w:val="003442D9"/>
    <w:rsid w:val="003443D3"/>
    <w:rsid w:val="00345453"/>
    <w:rsid w:val="00345720"/>
    <w:rsid w:val="00345CDE"/>
    <w:rsid w:val="003464FE"/>
    <w:rsid w:val="003465D8"/>
    <w:rsid w:val="003467B7"/>
    <w:rsid w:val="00346901"/>
    <w:rsid w:val="00346CB6"/>
    <w:rsid w:val="00346D13"/>
    <w:rsid w:val="00347021"/>
    <w:rsid w:val="00347210"/>
    <w:rsid w:val="0034724A"/>
    <w:rsid w:val="00347FF0"/>
    <w:rsid w:val="0035039F"/>
    <w:rsid w:val="00350443"/>
    <w:rsid w:val="00350D5A"/>
    <w:rsid w:val="00350D8B"/>
    <w:rsid w:val="003513CF"/>
    <w:rsid w:val="00351507"/>
    <w:rsid w:val="00351C21"/>
    <w:rsid w:val="0035215F"/>
    <w:rsid w:val="00352195"/>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19"/>
    <w:rsid w:val="00356377"/>
    <w:rsid w:val="0035675F"/>
    <w:rsid w:val="00356968"/>
    <w:rsid w:val="00356B10"/>
    <w:rsid w:val="003574FA"/>
    <w:rsid w:val="00357748"/>
    <w:rsid w:val="00360359"/>
    <w:rsid w:val="00360479"/>
    <w:rsid w:val="003605E9"/>
    <w:rsid w:val="00360839"/>
    <w:rsid w:val="00361234"/>
    <w:rsid w:val="0036138D"/>
    <w:rsid w:val="003614B2"/>
    <w:rsid w:val="0036174D"/>
    <w:rsid w:val="00361CA5"/>
    <w:rsid w:val="00361EDB"/>
    <w:rsid w:val="00362CBE"/>
    <w:rsid w:val="00363B80"/>
    <w:rsid w:val="003640FB"/>
    <w:rsid w:val="00364319"/>
    <w:rsid w:val="00364698"/>
    <w:rsid w:val="00364CD4"/>
    <w:rsid w:val="0036514F"/>
    <w:rsid w:val="003658D7"/>
    <w:rsid w:val="00365E53"/>
    <w:rsid w:val="003661AD"/>
    <w:rsid w:val="00366828"/>
    <w:rsid w:val="00367399"/>
    <w:rsid w:val="00367ABE"/>
    <w:rsid w:val="00370192"/>
    <w:rsid w:val="00370D0D"/>
    <w:rsid w:val="00370F91"/>
    <w:rsid w:val="00371174"/>
    <w:rsid w:val="003714FC"/>
    <w:rsid w:val="00371572"/>
    <w:rsid w:val="00371BDF"/>
    <w:rsid w:val="00371D7D"/>
    <w:rsid w:val="00371F97"/>
    <w:rsid w:val="00372A9A"/>
    <w:rsid w:val="00372ABE"/>
    <w:rsid w:val="00372BAF"/>
    <w:rsid w:val="003736D5"/>
    <w:rsid w:val="003736FE"/>
    <w:rsid w:val="00373A38"/>
    <w:rsid w:val="00373F65"/>
    <w:rsid w:val="0037407E"/>
    <w:rsid w:val="00374F50"/>
    <w:rsid w:val="00375080"/>
    <w:rsid w:val="003753C2"/>
    <w:rsid w:val="00375578"/>
    <w:rsid w:val="00377138"/>
    <w:rsid w:val="00377538"/>
    <w:rsid w:val="00377DED"/>
    <w:rsid w:val="00377F6B"/>
    <w:rsid w:val="003810F5"/>
    <w:rsid w:val="00381ACD"/>
    <w:rsid w:val="00381CCE"/>
    <w:rsid w:val="00382295"/>
    <w:rsid w:val="003823C6"/>
    <w:rsid w:val="003824FA"/>
    <w:rsid w:val="00382F4F"/>
    <w:rsid w:val="00384416"/>
    <w:rsid w:val="00384688"/>
    <w:rsid w:val="00384736"/>
    <w:rsid w:val="00384EF3"/>
    <w:rsid w:val="00385118"/>
    <w:rsid w:val="0038536F"/>
    <w:rsid w:val="0038659D"/>
    <w:rsid w:val="003869AA"/>
    <w:rsid w:val="003874E5"/>
    <w:rsid w:val="0038786F"/>
    <w:rsid w:val="00387C48"/>
    <w:rsid w:val="00387D90"/>
    <w:rsid w:val="00387EC1"/>
    <w:rsid w:val="003905CD"/>
    <w:rsid w:val="003906B2"/>
    <w:rsid w:val="00390791"/>
    <w:rsid w:val="0039079B"/>
    <w:rsid w:val="00390AF7"/>
    <w:rsid w:val="00390CB1"/>
    <w:rsid w:val="00391370"/>
    <w:rsid w:val="003915C9"/>
    <w:rsid w:val="0039280E"/>
    <w:rsid w:val="00392A6D"/>
    <w:rsid w:val="00392C43"/>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F4"/>
    <w:rsid w:val="003A5117"/>
    <w:rsid w:val="003A58FD"/>
    <w:rsid w:val="003A65CF"/>
    <w:rsid w:val="003A6954"/>
    <w:rsid w:val="003A6A70"/>
    <w:rsid w:val="003A7704"/>
    <w:rsid w:val="003A77EA"/>
    <w:rsid w:val="003A7BCB"/>
    <w:rsid w:val="003B0898"/>
    <w:rsid w:val="003B0A82"/>
    <w:rsid w:val="003B12DB"/>
    <w:rsid w:val="003B17EE"/>
    <w:rsid w:val="003B228B"/>
    <w:rsid w:val="003B2A7B"/>
    <w:rsid w:val="003B2C3C"/>
    <w:rsid w:val="003B2D5A"/>
    <w:rsid w:val="003B33C4"/>
    <w:rsid w:val="003B384D"/>
    <w:rsid w:val="003B4A22"/>
    <w:rsid w:val="003B56A1"/>
    <w:rsid w:val="003B5887"/>
    <w:rsid w:val="003B5E10"/>
    <w:rsid w:val="003B66B8"/>
    <w:rsid w:val="003B70C6"/>
    <w:rsid w:val="003B731B"/>
    <w:rsid w:val="003C02F5"/>
    <w:rsid w:val="003C0AD4"/>
    <w:rsid w:val="003C0AE3"/>
    <w:rsid w:val="003C0F9E"/>
    <w:rsid w:val="003C142D"/>
    <w:rsid w:val="003C29BA"/>
    <w:rsid w:val="003C3188"/>
    <w:rsid w:val="003C32DD"/>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0C30"/>
    <w:rsid w:val="003D10B1"/>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49F"/>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488E"/>
    <w:rsid w:val="00404B76"/>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214DE"/>
    <w:rsid w:val="004218BC"/>
    <w:rsid w:val="00422375"/>
    <w:rsid w:val="0042267B"/>
    <w:rsid w:val="00423555"/>
    <w:rsid w:val="00423709"/>
    <w:rsid w:val="0042490C"/>
    <w:rsid w:val="00424F71"/>
    <w:rsid w:val="004254E2"/>
    <w:rsid w:val="00425A27"/>
    <w:rsid w:val="004263B2"/>
    <w:rsid w:val="004267A2"/>
    <w:rsid w:val="00426FDF"/>
    <w:rsid w:val="0042781B"/>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C45"/>
    <w:rsid w:val="00435DC1"/>
    <w:rsid w:val="00435F0B"/>
    <w:rsid w:val="00435F13"/>
    <w:rsid w:val="00436F15"/>
    <w:rsid w:val="0043721C"/>
    <w:rsid w:val="0043742E"/>
    <w:rsid w:val="00437CD4"/>
    <w:rsid w:val="00440764"/>
    <w:rsid w:val="00440C3F"/>
    <w:rsid w:val="00441621"/>
    <w:rsid w:val="004416F3"/>
    <w:rsid w:val="00441CB6"/>
    <w:rsid w:val="00442094"/>
    <w:rsid w:val="004420AC"/>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5A6"/>
    <w:rsid w:val="00452681"/>
    <w:rsid w:val="00452917"/>
    <w:rsid w:val="00452DFD"/>
    <w:rsid w:val="004530AC"/>
    <w:rsid w:val="00453962"/>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3BA"/>
    <w:rsid w:val="00475586"/>
    <w:rsid w:val="00475780"/>
    <w:rsid w:val="00475800"/>
    <w:rsid w:val="00475987"/>
    <w:rsid w:val="00476343"/>
    <w:rsid w:val="004767C4"/>
    <w:rsid w:val="004773AD"/>
    <w:rsid w:val="00477D4B"/>
    <w:rsid w:val="00477DC6"/>
    <w:rsid w:val="0048113F"/>
    <w:rsid w:val="004819EB"/>
    <w:rsid w:val="0048206C"/>
    <w:rsid w:val="00482E97"/>
    <w:rsid w:val="00483C6D"/>
    <w:rsid w:val="00483D6A"/>
    <w:rsid w:val="004840DC"/>
    <w:rsid w:val="00484D42"/>
    <w:rsid w:val="004864B8"/>
    <w:rsid w:val="0048656D"/>
    <w:rsid w:val="00486C2F"/>
    <w:rsid w:val="00487AAB"/>
    <w:rsid w:val="004901A4"/>
    <w:rsid w:val="004904B0"/>
    <w:rsid w:val="00490AD0"/>
    <w:rsid w:val="00490C50"/>
    <w:rsid w:val="0049103E"/>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8F1"/>
    <w:rsid w:val="004B7B16"/>
    <w:rsid w:val="004C035E"/>
    <w:rsid w:val="004C037C"/>
    <w:rsid w:val="004C0512"/>
    <w:rsid w:val="004C101E"/>
    <w:rsid w:val="004C154C"/>
    <w:rsid w:val="004C1D68"/>
    <w:rsid w:val="004C1DA3"/>
    <w:rsid w:val="004C24B6"/>
    <w:rsid w:val="004C2EC7"/>
    <w:rsid w:val="004C37D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D7915"/>
    <w:rsid w:val="004E035A"/>
    <w:rsid w:val="004E0A39"/>
    <w:rsid w:val="004E0C2C"/>
    <w:rsid w:val="004E1926"/>
    <w:rsid w:val="004E19BD"/>
    <w:rsid w:val="004E2574"/>
    <w:rsid w:val="004E2837"/>
    <w:rsid w:val="004E2AFC"/>
    <w:rsid w:val="004E35BA"/>
    <w:rsid w:val="004E395C"/>
    <w:rsid w:val="004E3DC1"/>
    <w:rsid w:val="004E3EB9"/>
    <w:rsid w:val="004E400C"/>
    <w:rsid w:val="004E462A"/>
    <w:rsid w:val="004E487D"/>
    <w:rsid w:val="004E48AC"/>
    <w:rsid w:val="004E49F5"/>
    <w:rsid w:val="004E4C2C"/>
    <w:rsid w:val="004E4F7D"/>
    <w:rsid w:val="004E525C"/>
    <w:rsid w:val="004E5432"/>
    <w:rsid w:val="004E569C"/>
    <w:rsid w:val="004E5D6A"/>
    <w:rsid w:val="004E5F28"/>
    <w:rsid w:val="004E64A4"/>
    <w:rsid w:val="004E71C4"/>
    <w:rsid w:val="004E7802"/>
    <w:rsid w:val="004E7EE2"/>
    <w:rsid w:val="004F0A36"/>
    <w:rsid w:val="004F1289"/>
    <w:rsid w:val="004F1719"/>
    <w:rsid w:val="004F1E2A"/>
    <w:rsid w:val="004F23CA"/>
    <w:rsid w:val="004F257E"/>
    <w:rsid w:val="004F2638"/>
    <w:rsid w:val="004F2E8C"/>
    <w:rsid w:val="004F3C70"/>
    <w:rsid w:val="004F3DE6"/>
    <w:rsid w:val="004F3E2C"/>
    <w:rsid w:val="004F3ED9"/>
    <w:rsid w:val="004F3FC3"/>
    <w:rsid w:val="004F482F"/>
    <w:rsid w:val="004F4BCE"/>
    <w:rsid w:val="004F4C0D"/>
    <w:rsid w:val="004F4E67"/>
    <w:rsid w:val="004F4EA2"/>
    <w:rsid w:val="004F55AC"/>
    <w:rsid w:val="004F603D"/>
    <w:rsid w:val="004F61F2"/>
    <w:rsid w:val="004F72DE"/>
    <w:rsid w:val="004F7440"/>
    <w:rsid w:val="004F769C"/>
    <w:rsid w:val="004F7D5F"/>
    <w:rsid w:val="00500432"/>
    <w:rsid w:val="00500A2C"/>
    <w:rsid w:val="00500BEE"/>
    <w:rsid w:val="00501B77"/>
    <w:rsid w:val="00501D0C"/>
    <w:rsid w:val="00501D30"/>
    <w:rsid w:val="00501F01"/>
    <w:rsid w:val="0050299A"/>
    <w:rsid w:val="00503992"/>
    <w:rsid w:val="00504357"/>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310"/>
    <w:rsid w:val="00513A7E"/>
    <w:rsid w:val="00513D27"/>
    <w:rsid w:val="00514096"/>
    <w:rsid w:val="00514CE6"/>
    <w:rsid w:val="00514D7D"/>
    <w:rsid w:val="00514DE0"/>
    <w:rsid w:val="00515B56"/>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8BB"/>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2B9"/>
    <w:rsid w:val="00537655"/>
    <w:rsid w:val="00537744"/>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6E72"/>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2D0F"/>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7D9"/>
    <w:rsid w:val="005708D4"/>
    <w:rsid w:val="00570A42"/>
    <w:rsid w:val="005715C7"/>
    <w:rsid w:val="00571C7E"/>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8EA"/>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7C1"/>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7BD"/>
    <w:rsid w:val="005B5C92"/>
    <w:rsid w:val="005B5DD9"/>
    <w:rsid w:val="005B61E4"/>
    <w:rsid w:val="005B631C"/>
    <w:rsid w:val="005B63CC"/>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774"/>
    <w:rsid w:val="005D18F2"/>
    <w:rsid w:val="005D2436"/>
    <w:rsid w:val="005D3102"/>
    <w:rsid w:val="005D3347"/>
    <w:rsid w:val="005D3B28"/>
    <w:rsid w:val="005D52D1"/>
    <w:rsid w:val="005D542F"/>
    <w:rsid w:val="005D5D2D"/>
    <w:rsid w:val="005D65AE"/>
    <w:rsid w:val="005D7100"/>
    <w:rsid w:val="005D71EF"/>
    <w:rsid w:val="005D731A"/>
    <w:rsid w:val="005D7AF4"/>
    <w:rsid w:val="005D7F6A"/>
    <w:rsid w:val="005E00CE"/>
    <w:rsid w:val="005E0AD6"/>
    <w:rsid w:val="005E0F8F"/>
    <w:rsid w:val="005E129D"/>
    <w:rsid w:val="005E19CE"/>
    <w:rsid w:val="005E22D6"/>
    <w:rsid w:val="005E2480"/>
    <w:rsid w:val="005E292B"/>
    <w:rsid w:val="005E2DFE"/>
    <w:rsid w:val="005E3122"/>
    <w:rsid w:val="005E3734"/>
    <w:rsid w:val="005E39F2"/>
    <w:rsid w:val="005E3E87"/>
    <w:rsid w:val="005E4882"/>
    <w:rsid w:val="005E48B3"/>
    <w:rsid w:val="005E4DC4"/>
    <w:rsid w:val="005E50FA"/>
    <w:rsid w:val="005E527B"/>
    <w:rsid w:val="005E587E"/>
    <w:rsid w:val="005E63BE"/>
    <w:rsid w:val="005E68AC"/>
    <w:rsid w:val="005E753E"/>
    <w:rsid w:val="005F074F"/>
    <w:rsid w:val="005F0BCE"/>
    <w:rsid w:val="005F0D81"/>
    <w:rsid w:val="005F1979"/>
    <w:rsid w:val="005F1F58"/>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E10"/>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3EF"/>
    <w:rsid w:val="006106F5"/>
    <w:rsid w:val="006107D8"/>
    <w:rsid w:val="00610CD1"/>
    <w:rsid w:val="00610D7D"/>
    <w:rsid w:val="00610E57"/>
    <w:rsid w:val="006121A0"/>
    <w:rsid w:val="0061278E"/>
    <w:rsid w:val="00612F51"/>
    <w:rsid w:val="00613133"/>
    <w:rsid w:val="00613407"/>
    <w:rsid w:val="0061347A"/>
    <w:rsid w:val="006139C3"/>
    <w:rsid w:val="006143F1"/>
    <w:rsid w:val="006149A8"/>
    <w:rsid w:val="006152A3"/>
    <w:rsid w:val="00615B84"/>
    <w:rsid w:val="0061625D"/>
    <w:rsid w:val="006177FD"/>
    <w:rsid w:val="0061781B"/>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2CDC"/>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5E99"/>
    <w:rsid w:val="00666585"/>
    <w:rsid w:val="006665FF"/>
    <w:rsid w:val="00666B35"/>
    <w:rsid w:val="00666CDA"/>
    <w:rsid w:val="00666E36"/>
    <w:rsid w:val="00667EF4"/>
    <w:rsid w:val="006701E1"/>
    <w:rsid w:val="00670CF2"/>
    <w:rsid w:val="00670E8D"/>
    <w:rsid w:val="00671872"/>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771AF"/>
    <w:rsid w:val="00677873"/>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123C"/>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97BE6"/>
    <w:rsid w:val="006A028E"/>
    <w:rsid w:val="006A03C5"/>
    <w:rsid w:val="006A0806"/>
    <w:rsid w:val="006A0A7F"/>
    <w:rsid w:val="006A0E0F"/>
    <w:rsid w:val="006A11F3"/>
    <w:rsid w:val="006A1706"/>
    <w:rsid w:val="006A19BD"/>
    <w:rsid w:val="006A1DB8"/>
    <w:rsid w:val="006A1F54"/>
    <w:rsid w:val="006A2119"/>
    <w:rsid w:val="006A22DC"/>
    <w:rsid w:val="006A2908"/>
    <w:rsid w:val="006A2AA9"/>
    <w:rsid w:val="006A2ABC"/>
    <w:rsid w:val="006A33D7"/>
    <w:rsid w:val="006A3A6B"/>
    <w:rsid w:val="006A4069"/>
    <w:rsid w:val="006A454B"/>
    <w:rsid w:val="006A4B2B"/>
    <w:rsid w:val="006A4BD9"/>
    <w:rsid w:val="006A4C17"/>
    <w:rsid w:val="006A4FBF"/>
    <w:rsid w:val="006A4FEA"/>
    <w:rsid w:val="006A57CF"/>
    <w:rsid w:val="006A5CE1"/>
    <w:rsid w:val="006A5F6E"/>
    <w:rsid w:val="006A61F7"/>
    <w:rsid w:val="006A683C"/>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F"/>
    <w:rsid w:val="006C209A"/>
    <w:rsid w:val="006C22B3"/>
    <w:rsid w:val="006C25DB"/>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2E8"/>
    <w:rsid w:val="006D3DD3"/>
    <w:rsid w:val="006D3EC6"/>
    <w:rsid w:val="006D4147"/>
    <w:rsid w:val="006D5AE1"/>
    <w:rsid w:val="006D775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742"/>
    <w:rsid w:val="006E5D16"/>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1B9"/>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5E08"/>
    <w:rsid w:val="00726392"/>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6016F"/>
    <w:rsid w:val="0076036F"/>
    <w:rsid w:val="0076095A"/>
    <w:rsid w:val="00760E19"/>
    <w:rsid w:val="0076136D"/>
    <w:rsid w:val="007616FB"/>
    <w:rsid w:val="00761A23"/>
    <w:rsid w:val="00762008"/>
    <w:rsid w:val="00762C49"/>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EF4"/>
    <w:rsid w:val="00770FC1"/>
    <w:rsid w:val="007710BC"/>
    <w:rsid w:val="007713CB"/>
    <w:rsid w:val="007718B9"/>
    <w:rsid w:val="007725A7"/>
    <w:rsid w:val="0077282D"/>
    <w:rsid w:val="00772E85"/>
    <w:rsid w:val="00773461"/>
    <w:rsid w:val="007734FC"/>
    <w:rsid w:val="00773684"/>
    <w:rsid w:val="00773B16"/>
    <w:rsid w:val="0077470D"/>
    <w:rsid w:val="0077474E"/>
    <w:rsid w:val="00774A9B"/>
    <w:rsid w:val="007751EE"/>
    <w:rsid w:val="00775C76"/>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4589"/>
    <w:rsid w:val="00785D76"/>
    <w:rsid w:val="00785DC9"/>
    <w:rsid w:val="00786406"/>
    <w:rsid w:val="00786415"/>
    <w:rsid w:val="007872DE"/>
    <w:rsid w:val="00787768"/>
    <w:rsid w:val="007877F8"/>
    <w:rsid w:val="00787922"/>
    <w:rsid w:val="00790C54"/>
    <w:rsid w:val="00791ADF"/>
    <w:rsid w:val="00791B6F"/>
    <w:rsid w:val="0079255B"/>
    <w:rsid w:val="0079308E"/>
    <w:rsid w:val="007934FA"/>
    <w:rsid w:val="00793618"/>
    <w:rsid w:val="007936A5"/>
    <w:rsid w:val="00793836"/>
    <w:rsid w:val="007938CF"/>
    <w:rsid w:val="0079395D"/>
    <w:rsid w:val="00793D9A"/>
    <w:rsid w:val="007941E3"/>
    <w:rsid w:val="007948E1"/>
    <w:rsid w:val="00794BE2"/>
    <w:rsid w:val="00794C54"/>
    <w:rsid w:val="00795158"/>
    <w:rsid w:val="0079542B"/>
    <w:rsid w:val="00795971"/>
    <w:rsid w:val="00796A96"/>
    <w:rsid w:val="00796F09"/>
    <w:rsid w:val="0079705E"/>
    <w:rsid w:val="0079713B"/>
    <w:rsid w:val="00797B39"/>
    <w:rsid w:val="007A0700"/>
    <w:rsid w:val="007A09AD"/>
    <w:rsid w:val="007A0ED8"/>
    <w:rsid w:val="007A1F73"/>
    <w:rsid w:val="007A1F9C"/>
    <w:rsid w:val="007A38CD"/>
    <w:rsid w:val="007A5980"/>
    <w:rsid w:val="007A5AB5"/>
    <w:rsid w:val="007A5B7E"/>
    <w:rsid w:val="007A5E18"/>
    <w:rsid w:val="007A6B52"/>
    <w:rsid w:val="007B058B"/>
    <w:rsid w:val="007B0789"/>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2049"/>
    <w:rsid w:val="007D26B2"/>
    <w:rsid w:val="007D28A0"/>
    <w:rsid w:val="007D28B9"/>
    <w:rsid w:val="007D28D7"/>
    <w:rsid w:val="007D2A84"/>
    <w:rsid w:val="007D2D1D"/>
    <w:rsid w:val="007D2FEC"/>
    <w:rsid w:val="007D30F3"/>
    <w:rsid w:val="007D332D"/>
    <w:rsid w:val="007D3771"/>
    <w:rsid w:val="007D3A2A"/>
    <w:rsid w:val="007D3A7A"/>
    <w:rsid w:val="007D3FEA"/>
    <w:rsid w:val="007D4D85"/>
    <w:rsid w:val="007D5CF1"/>
    <w:rsid w:val="007D5D7F"/>
    <w:rsid w:val="007D6D71"/>
    <w:rsid w:val="007D6E52"/>
    <w:rsid w:val="007D6EA1"/>
    <w:rsid w:val="007D7369"/>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0688"/>
    <w:rsid w:val="007F1790"/>
    <w:rsid w:val="007F259A"/>
    <w:rsid w:val="007F30D4"/>
    <w:rsid w:val="007F33B4"/>
    <w:rsid w:val="007F3484"/>
    <w:rsid w:val="007F3540"/>
    <w:rsid w:val="007F37F9"/>
    <w:rsid w:val="007F400D"/>
    <w:rsid w:val="007F449E"/>
    <w:rsid w:val="007F4698"/>
    <w:rsid w:val="007F5637"/>
    <w:rsid w:val="007F6070"/>
    <w:rsid w:val="007F78C9"/>
    <w:rsid w:val="0080092C"/>
    <w:rsid w:val="0080195A"/>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5DD3"/>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84D"/>
    <w:rsid w:val="00814A86"/>
    <w:rsid w:val="00814C59"/>
    <w:rsid w:val="00816536"/>
    <w:rsid w:val="00816A4C"/>
    <w:rsid w:val="00816C5D"/>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5B9"/>
    <w:rsid w:val="008317CE"/>
    <w:rsid w:val="00831AF5"/>
    <w:rsid w:val="00831DF0"/>
    <w:rsid w:val="008321C6"/>
    <w:rsid w:val="0083273C"/>
    <w:rsid w:val="00832DAE"/>
    <w:rsid w:val="008334C1"/>
    <w:rsid w:val="008338CF"/>
    <w:rsid w:val="00833D28"/>
    <w:rsid w:val="008344A3"/>
    <w:rsid w:val="00834C28"/>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9CA"/>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8BC"/>
    <w:rsid w:val="00852BC6"/>
    <w:rsid w:val="00852E5C"/>
    <w:rsid w:val="0085326C"/>
    <w:rsid w:val="0085327D"/>
    <w:rsid w:val="00853756"/>
    <w:rsid w:val="00853C77"/>
    <w:rsid w:val="00853D95"/>
    <w:rsid w:val="00855057"/>
    <w:rsid w:val="00855108"/>
    <w:rsid w:val="00855158"/>
    <w:rsid w:val="008551C3"/>
    <w:rsid w:val="0085575B"/>
    <w:rsid w:val="00855A8C"/>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B98"/>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0AA"/>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07"/>
    <w:rsid w:val="00886E85"/>
    <w:rsid w:val="00887136"/>
    <w:rsid w:val="00887542"/>
    <w:rsid w:val="00887867"/>
    <w:rsid w:val="00890429"/>
    <w:rsid w:val="00890D6B"/>
    <w:rsid w:val="00890EE0"/>
    <w:rsid w:val="008912F4"/>
    <w:rsid w:val="0089154A"/>
    <w:rsid w:val="00891A5C"/>
    <w:rsid w:val="00892023"/>
    <w:rsid w:val="00892A6A"/>
    <w:rsid w:val="00892BA3"/>
    <w:rsid w:val="00892C12"/>
    <w:rsid w:val="008937B0"/>
    <w:rsid w:val="00893A5E"/>
    <w:rsid w:val="00893D06"/>
    <w:rsid w:val="00893F7B"/>
    <w:rsid w:val="00894612"/>
    <w:rsid w:val="008962E0"/>
    <w:rsid w:val="008968BD"/>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1C34"/>
    <w:rsid w:val="008B2065"/>
    <w:rsid w:val="008B306D"/>
    <w:rsid w:val="008B3691"/>
    <w:rsid w:val="008B3C99"/>
    <w:rsid w:val="008B40FE"/>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44A"/>
    <w:rsid w:val="008C47C1"/>
    <w:rsid w:val="008C48E9"/>
    <w:rsid w:val="008C4B1C"/>
    <w:rsid w:val="008C4B52"/>
    <w:rsid w:val="008C53B5"/>
    <w:rsid w:val="008C5414"/>
    <w:rsid w:val="008C5C5C"/>
    <w:rsid w:val="008C5FC9"/>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65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1C1"/>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7EB"/>
    <w:rsid w:val="00913AB3"/>
    <w:rsid w:val="00913CD1"/>
    <w:rsid w:val="00913D02"/>
    <w:rsid w:val="00914CFE"/>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99F"/>
    <w:rsid w:val="00946C6A"/>
    <w:rsid w:val="00947162"/>
    <w:rsid w:val="00947616"/>
    <w:rsid w:val="009476ED"/>
    <w:rsid w:val="009478E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3957"/>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CC1"/>
    <w:rsid w:val="0097166A"/>
    <w:rsid w:val="009722C4"/>
    <w:rsid w:val="00972525"/>
    <w:rsid w:val="009727CE"/>
    <w:rsid w:val="00972B6A"/>
    <w:rsid w:val="009738FE"/>
    <w:rsid w:val="0097421F"/>
    <w:rsid w:val="0097437F"/>
    <w:rsid w:val="009750D4"/>
    <w:rsid w:val="00976283"/>
    <w:rsid w:val="00976B1E"/>
    <w:rsid w:val="0097778D"/>
    <w:rsid w:val="00980A28"/>
    <w:rsid w:val="00980B1F"/>
    <w:rsid w:val="0098105B"/>
    <w:rsid w:val="00981410"/>
    <w:rsid w:val="00981AB3"/>
    <w:rsid w:val="00982215"/>
    <w:rsid w:val="00982787"/>
    <w:rsid w:val="00982A82"/>
    <w:rsid w:val="00982DFC"/>
    <w:rsid w:val="00982EEC"/>
    <w:rsid w:val="00983144"/>
    <w:rsid w:val="00983587"/>
    <w:rsid w:val="00983909"/>
    <w:rsid w:val="00983991"/>
    <w:rsid w:val="00984A0E"/>
    <w:rsid w:val="00985397"/>
    <w:rsid w:val="009856A0"/>
    <w:rsid w:val="00985E1E"/>
    <w:rsid w:val="0098697B"/>
    <w:rsid w:val="00986A3B"/>
    <w:rsid w:val="00986CDE"/>
    <w:rsid w:val="009873B1"/>
    <w:rsid w:val="0098770B"/>
    <w:rsid w:val="00987997"/>
    <w:rsid w:val="009879B2"/>
    <w:rsid w:val="0099021F"/>
    <w:rsid w:val="00990833"/>
    <w:rsid w:val="009910A4"/>
    <w:rsid w:val="0099121D"/>
    <w:rsid w:val="00991241"/>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5B8"/>
    <w:rsid w:val="00997EA6"/>
    <w:rsid w:val="00997FB1"/>
    <w:rsid w:val="009A03B2"/>
    <w:rsid w:val="009A0AAC"/>
    <w:rsid w:val="009A115B"/>
    <w:rsid w:val="009A12E6"/>
    <w:rsid w:val="009A19B4"/>
    <w:rsid w:val="009A1E35"/>
    <w:rsid w:val="009A2AF5"/>
    <w:rsid w:val="009A2C48"/>
    <w:rsid w:val="009A3CDC"/>
    <w:rsid w:val="009A3EEF"/>
    <w:rsid w:val="009A4023"/>
    <w:rsid w:val="009A5698"/>
    <w:rsid w:val="009A5818"/>
    <w:rsid w:val="009A6227"/>
    <w:rsid w:val="009A67A7"/>
    <w:rsid w:val="009A7270"/>
    <w:rsid w:val="009A7341"/>
    <w:rsid w:val="009A7B62"/>
    <w:rsid w:val="009B0390"/>
    <w:rsid w:val="009B047E"/>
    <w:rsid w:val="009B088C"/>
    <w:rsid w:val="009B0BD7"/>
    <w:rsid w:val="009B1C0E"/>
    <w:rsid w:val="009B1D73"/>
    <w:rsid w:val="009B1E6D"/>
    <w:rsid w:val="009B23D7"/>
    <w:rsid w:val="009B2F96"/>
    <w:rsid w:val="009B4580"/>
    <w:rsid w:val="009B503C"/>
    <w:rsid w:val="009B5557"/>
    <w:rsid w:val="009B58E6"/>
    <w:rsid w:val="009B5998"/>
    <w:rsid w:val="009B59BA"/>
    <w:rsid w:val="009B59F8"/>
    <w:rsid w:val="009B65A0"/>
    <w:rsid w:val="009B682B"/>
    <w:rsid w:val="009B6DBD"/>
    <w:rsid w:val="009B7039"/>
    <w:rsid w:val="009B7361"/>
    <w:rsid w:val="009B74BB"/>
    <w:rsid w:val="009C003D"/>
    <w:rsid w:val="009C195A"/>
    <w:rsid w:val="009C247E"/>
    <w:rsid w:val="009C27D3"/>
    <w:rsid w:val="009C2851"/>
    <w:rsid w:val="009C2AC3"/>
    <w:rsid w:val="009C2FF0"/>
    <w:rsid w:val="009C338C"/>
    <w:rsid w:val="009C3EE1"/>
    <w:rsid w:val="009C46C9"/>
    <w:rsid w:val="009C47F3"/>
    <w:rsid w:val="009C4EAF"/>
    <w:rsid w:val="009C52BF"/>
    <w:rsid w:val="009C5A9E"/>
    <w:rsid w:val="009C5AC5"/>
    <w:rsid w:val="009C5C11"/>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83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A95"/>
    <w:rsid w:val="009F51F0"/>
    <w:rsid w:val="009F524B"/>
    <w:rsid w:val="009F58C8"/>
    <w:rsid w:val="009F6130"/>
    <w:rsid w:val="009F6A3F"/>
    <w:rsid w:val="009F6EA6"/>
    <w:rsid w:val="009F6F1C"/>
    <w:rsid w:val="009F7259"/>
    <w:rsid w:val="009F7E08"/>
    <w:rsid w:val="009F7F6B"/>
    <w:rsid w:val="00A00D69"/>
    <w:rsid w:val="00A00E8D"/>
    <w:rsid w:val="00A01190"/>
    <w:rsid w:val="00A015B8"/>
    <w:rsid w:val="00A01A0F"/>
    <w:rsid w:val="00A031AF"/>
    <w:rsid w:val="00A0352D"/>
    <w:rsid w:val="00A03EEF"/>
    <w:rsid w:val="00A03FF2"/>
    <w:rsid w:val="00A0496D"/>
    <w:rsid w:val="00A04C99"/>
    <w:rsid w:val="00A04D9F"/>
    <w:rsid w:val="00A052DC"/>
    <w:rsid w:val="00A063A0"/>
    <w:rsid w:val="00A06731"/>
    <w:rsid w:val="00A06AFB"/>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3F16"/>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CF6"/>
    <w:rsid w:val="00A33ED9"/>
    <w:rsid w:val="00A33EDB"/>
    <w:rsid w:val="00A33F7E"/>
    <w:rsid w:val="00A33FDA"/>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1B79"/>
    <w:rsid w:val="00A42601"/>
    <w:rsid w:val="00A42FA5"/>
    <w:rsid w:val="00A43921"/>
    <w:rsid w:val="00A43D6A"/>
    <w:rsid w:val="00A43DEB"/>
    <w:rsid w:val="00A43FFC"/>
    <w:rsid w:val="00A44258"/>
    <w:rsid w:val="00A4426A"/>
    <w:rsid w:val="00A44441"/>
    <w:rsid w:val="00A4457E"/>
    <w:rsid w:val="00A446D8"/>
    <w:rsid w:val="00A447C7"/>
    <w:rsid w:val="00A44C62"/>
    <w:rsid w:val="00A46600"/>
    <w:rsid w:val="00A47877"/>
    <w:rsid w:val="00A47E4A"/>
    <w:rsid w:val="00A501C4"/>
    <w:rsid w:val="00A501EE"/>
    <w:rsid w:val="00A51399"/>
    <w:rsid w:val="00A51498"/>
    <w:rsid w:val="00A51D6F"/>
    <w:rsid w:val="00A51E13"/>
    <w:rsid w:val="00A522AD"/>
    <w:rsid w:val="00A52688"/>
    <w:rsid w:val="00A52FB8"/>
    <w:rsid w:val="00A5496A"/>
    <w:rsid w:val="00A54ABF"/>
    <w:rsid w:val="00A54D78"/>
    <w:rsid w:val="00A5587D"/>
    <w:rsid w:val="00A5657C"/>
    <w:rsid w:val="00A571CC"/>
    <w:rsid w:val="00A6080D"/>
    <w:rsid w:val="00A60870"/>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6F50"/>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552"/>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229"/>
    <w:rsid w:val="00A93610"/>
    <w:rsid w:val="00A9403D"/>
    <w:rsid w:val="00A944A2"/>
    <w:rsid w:val="00A947EF"/>
    <w:rsid w:val="00A95019"/>
    <w:rsid w:val="00A951EC"/>
    <w:rsid w:val="00A9606F"/>
    <w:rsid w:val="00A9645F"/>
    <w:rsid w:val="00A96D7A"/>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E17"/>
    <w:rsid w:val="00AB5F26"/>
    <w:rsid w:val="00AB638A"/>
    <w:rsid w:val="00AB68DE"/>
    <w:rsid w:val="00AB6F99"/>
    <w:rsid w:val="00AB7562"/>
    <w:rsid w:val="00AB7670"/>
    <w:rsid w:val="00AB7F3B"/>
    <w:rsid w:val="00AC04A7"/>
    <w:rsid w:val="00AC07D3"/>
    <w:rsid w:val="00AC1E38"/>
    <w:rsid w:val="00AC1E79"/>
    <w:rsid w:val="00AC20E4"/>
    <w:rsid w:val="00AC21C1"/>
    <w:rsid w:val="00AC3003"/>
    <w:rsid w:val="00AC3177"/>
    <w:rsid w:val="00AC3880"/>
    <w:rsid w:val="00AC3F43"/>
    <w:rsid w:val="00AC4E7A"/>
    <w:rsid w:val="00AC505E"/>
    <w:rsid w:val="00AC5BCC"/>
    <w:rsid w:val="00AC5FB5"/>
    <w:rsid w:val="00AC684F"/>
    <w:rsid w:val="00AC6B4D"/>
    <w:rsid w:val="00AC7128"/>
    <w:rsid w:val="00AC7D02"/>
    <w:rsid w:val="00AD068E"/>
    <w:rsid w:val="00AD13ED"/>
    <w:rsid w:val="00AD230E"/>
    <w:rsid w:val="00AD2D0E"/>
    <w:rsid w:val="00AD3722"/>
    <w:rsid w:val="00AD3E7E"/>
    <w:rsid w:val="00AD42AC"/>
    <w:rsid w:val="00AD439F"/>
    <w:rsid w:val="00AD448E"/>
    <w:rsid w:val="00AD48F3"/>
    <w:rsid w:val="00AD5E4E"/>
    <w:rsid w:val="00AD6751"/>
    <w:rsid w:val="00AD67C1"/>
    <w:rsid w:val="00AD6955"/>
    <w:rsid w:val="00AD7496"/>
    <w:rsid w:val="00AD7527"/>
    <w:rsid w:val="00AD795B"/>
    <w:rsid w:val="00AD7B93"/>
    <w:rsid w:val="00AD7E37"/>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60D3"/>
    <w:rsid w:val="00B0613E"/>
    <w:rsid w:val="00B06220"/>
    <w:rsid w:val="00B06FDE"/>
    <w:rsid w:val="00B073E3"/>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43F"/>
    <w:rsid w:val="00B2736A"/>
    <w:rsid w:val="00B2742C"/>
    <w:rsid w:val="00B274B7"/>
    <w:rsid w:val="00B275DB"/>
    <w:rsid w:val="00B27881"/>
    <w:rsid w:val="00B278A6"/>
    <w:rsid w:val="00B27B52"/>
    <w:rsid w:val="00B27D5B"/>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BFC"/>
    <w:rsid w:val="00B44E22"/>
    <w:rsid w:val="00B45764"/>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2"/>
    <w:rsid w:val="00B774B5"/>
    <w:rsid w:val="00B81729"/>
    <w:rsid w:val="00B818E3"/>
    <w:rsid w:val="00B82178"/>
    <w:rsid w:val="00B82445"/>
    <w:rsid w:val="00B83E8A"/>
    <w:rsid w:val="00B84526"/>
    <w:rsid w:val="00B84596"/>
    <w:rsid w:val="00B84A64"/>
    <w:rsid w:val="00B84D37"/>
    <w:rsid w:val="00B84FF0"/>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21B"/>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949"/>
    <w:rsid w:val="00BA4AF4"/>
    <w:rsid w:val="00BA55E9"/>
    <w:rsid w:val="00BA593C"/>
    <w:rsid w:val="00BA62B1"/>
    <w:rsid w:val="00BA67B3"/>
    <w:rsid w:val="00BA72E2"/>
    <w:rsid w:val="00BA75E6"/>
    <w:rsid w:val="00BA7C49"/>
    <w:rsid w:val="00BA7ED0"/>
    <w:rsid w:val="00BB05B2"/>
    <w:rsid w:val="00BB19AE"/>
    <w:rsid w:val="00BB253D"/>
    <w:rsid w:val="00BB349D"/>
    <w:rsid w:val="00BB4023"/>
    <w:rsid w:val="00BB46F9"/>
    <w:rsid w:val="00BB4952"/>
    <w:rsid w:val="00BB4985"/>
    <w:rsid w:val="00BB5C2B"/>
    <w:rsid w:val="00BB634D"/>
    <w:rsid w:val="00BB6E81"/>
    <w:rsid w:val="00BB6FF6"/>
    <w:rsid w:val="00BB70B6"/>
    <w:rsid w:val="00BC0C77"/>
    <w:rsid w:val="00BC14DC"/>
    <w:rsid w:val="00BC1552"/>
    <w:rsid w:val="00BC1B42"/>
    <w:rsid w:val="00BC1E5B"/>
    <w:rsid w:val="00BC2E21"/>
    <w:rsid w:val="00BC3FC9"/>
    <w:rsid w:val="00BC443A"/>
    <w:rsid w:val="00BC499A"/>
    <w:rsid w:val="00BC4EE4"/>
    <w:rsid w:val="00BC68A7"/>
    <w:rsid w:val="00BC6B86"/>
    <w:rsid w:val="00BC6EDF"/>
    <w:rsid w:val="00BC7329"/>
    <w:rsid w:val="00BC7439"/>
    <w:rsid w:val="00BC7C5B"/>
    <w:rsid w:val="00BC7CBC"/>
    <w:rsid w:val="00BD03C7"/>
    <w:rsid w:val="00BD0ED5"/>
    <w:rsid w:val="00BD10D2"/>
    <w:rsid w:val="00BD2FA3"/>
    <w:rsid w:val="00BD41E9"/>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589"/>
    <w:rsid w:val="00BF19BE"/>
    <w:rsid w:val="00BF1C0D"/>
    <w:rsid w:val="00BF1DDB"/>
    <w:rsid w:val="00BF2C21"/>
    <w:rsid w:val="00BF3803"/>
    <w:rsid w:val="00BF3819"/>
    <w:rsid w:val="00BF3FCA"/>
    <w:rsid w:val="00BF5237"/>
    <w:rsid w:val="00BF531D"/>
    <w:rsid w:val="00BF5BE3"/>
    <w:rsid w:val="00BF601C"/>
    <w:rsid w:val="00BF6230"/>
    <w:rsid w:val="00BF6C1A"/>
    <w:rsid w:val="00BF6C48"/>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3EC7"/>
    <w:rsid w:val="00C0417A"/>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1E5A"/>
    <w:rsid w:val="00C2264B"/>
    <w:rsid w:val="00C22A18"/>
    <w:rsid w:val="00C22BF4"/>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45CE"/>
    <w:rsid w:val="00C54D94"/>
    <w:rsid w:val="00C54EF0"/>
    <w:rsid w:val="00C555E0"/>
    <w:rsid w:val="00C55BC2"/>
    <w:rsid w:val="00C5619C"/>
    <w:rsid w:val="00C56A65"/>
    <w:rsid w:val="00C56D0E"/>
    <w:rsid w:val="00C5778D"/>
    <w:rsid w:val="00C57846"/>
    <w:rsid w:val="00C57868"/>
    <w:rsid w:val="00C57FD6"/>
    <w:rsid w:val="00C602E3"/>
    <w:rsid w:val="00C606A6"/>
    <w:rsid w:val="00C60E9B"/>
    <w:rsid w:val="00C613DA"/>
    <w:rsid w:val="00C616A6"/>
    <w:rsid w:val="00C61DC7"/>
    <w:rsid w:val="00C62B30"/>
    <w:rsid w:val="00C631FB"/>
    <w:rsid w:val="00C63947"/>
    <w:rsid w:val="00C63EF7"/>
    <w:rsid w:val="00C6429C"/>
    <w:rsid w:val="00C655BB"/>
    <w:rsid w:val="00C6725A"/>
    <w:rsid w:val="00C673D2"/>
    <w:rsid w:val="00C673F3"/>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B52"/>
    <w:rsid w:val="00C73D53"/>
    <w:rsid w:val="00C740E6"/>
    <w:rsid w:val="00C742C2"/>
    <w:rsid w:val="00C745B0"/>
    <w:rsid w:val="00C74841"/>
    <w:rsid w:val="00C74BCA"/>
    <w:rsid w:val="00C74D28"/>
    <w:rsid w:val="00C74ED6"/>
    <w:rsid w:val="00C75184"/>
    <w:rsid w:val="00C75CC0"/>
    <w:rsid w:val="00C75FE2"/>
    <w:rsid w:val="00C76509"/>
    <w:rsid w:val="00C76803"/>
    <w:rsid w:val="00C7682B"/>
    <w:rsid w:val="00C76836"/>
    <w:rsid w:val="00C774B2"/>
    <w:rsid w:val="00C77586"/>
    <w:rsid w:val="00C77954"/>
    <w:rsid w:val="00C77D76"/>
    <w:rsid w:val="00C77FE6"/>
    <w:rsid w:val="00C80268"/>
    <w:rsid w:val="00C818A2"/>
    <w:rsid w:val="00C8231A"/>
    <w:rsid w:val="00C825B6"/>
    <w:rsid w:val="00C82A2A"/>
    <w:rsid w:val="00C82D85"/>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21F"/>
    <w:rsid w:val="00CB5383"/>
    <w:rsid w:val="00CB5A5D"/>
    <w:rsid w:val="00CB607E"/>
    <w:rsid w:val="00CB6C4E"/>
    <w:rsid w:val="00CC00CE"/>
    <w:rsid w:val="00CC02AA"/>
    <w:rsid w:val="00CC047E"/>
    <w:rsid w:val="00CC0D15"/>
    <w:rsid w:val="00CC18A8"/>
    <w:rsid w:val="00CC1C95"/>
    <w:rsid w:val="00CC1E2A"/>
    <w:rsid w:val="00CC2774"/>
    <w:rsid w:val="00CC2A77"/>
    <w:rsid w:val="00CC3359"/>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6E"/>
    <w:rsid w:val="00CE1194"/>
    <w:rsid w:val="00CE2220"/>
    <w:rsid w:val="00CE2558"/>
    <w:rsid w:val="00CE26C4"/>
    <w:rsid w:val="00CE2894"/>
    <w:rsid w:val="00CE3121"/>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007"/>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B62"/>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888"/>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B0A"/>
    <w:rsid w:val="00D67DE5"/>
    <w:rsid w:val="00D70D23"/>
    <w:rsid w:val="00D70DCB"/>
    <w:rsid w:val="00D7130F"/>
    <w:rsid w:val="00D713B0"/>
    <w:rsid w:val="00D71752"/>
    <w:rsid w:val="00D71AB8"/>
    <w:rsid w:val="00D71F39"/>
    <w:rsid w:val="00D71FAA"/>
    <w:rsid w:val="00D72139"/>
    <w:rsid w:val="00D72E7E"/>
    <w:rsid w:val="00D73D99"/>
    <w:rsid w:val="00D73DB8"/>
    <w:rsid w:val="00D73E0E"/>
    <w:rsid w:val="00D74441"/>
    <w:rsid w:val="00D7473B"/>
    <w:rsid w:val="00D74ABB"/>
    <w:rsid w:val="00D74E6F"/>
    <w:rsid w:val="00D76BA4"/>
    <w:rsid w:val="00D77F1A"/>
    <w:rsid w:val="00D800B9"/>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87A00"/>
    <w:rsid w:val="00D906C0"/>
    <w:rsid w:val="00D909AD"/>
    <w:rsid w:val="00D90BE1"/>
    <w:rsid w:val="00D90ECD"/>
    <w:rsid w:val="00D9152D"/>
    <w:rsid w:val="00D91B74"/>
    <w:rsid w:val="00D92118"/>
    <w:rsid w:val="00D923C7"/>
    <w:rsid w:val="00D92632"/>
    <w:rsid w:val="00D92BE7"/>
    <w:rsid w:val="00D92DCA"/>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2B98"/>
    <w:rsid w:val="00DA315A"/>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1FE"/>
    <w:rsid w:val="00DB35EE"/>
    <w:rsid w:val="00DB4906"/>
    <w:rsid w:val="00DB6061"/>
    <w:rsid w:val="00DB6385"/>
    <w:rsid w:val="00DB683A"/>
    <w:rsid w:val="00DB69FD"/>
    <w:rsid w:val="00DB6A7B"/>
    <w:rsid w:val="00DB6B91"/>
    <w:rsid w:val="00DB6CAC"/>
    <w:rsid w:val="00DB75D4"/>
    <w:rsid w:val="00DB7D81"/>
    <w:rsid w:val="00DC0583"/>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3A8"/>
    <w:rsid w:val="00DD2402"/>
    <w:rsid w:val="00DD240A"/>
    <w:rsid w:val="00DD2893"/>
    <w:rsid w:val="00DD2EB1"/>
    <w:rsid w:val="00DD2EBD"/>
    <w:rsid w:val="00DD3796"/>
    <w:rsid w:val="00DD415F"/>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47D"/>
    <w:rsid w:val="00DF18CA"/>
    <w:rsid w:val="00DF1B9C"/>
    <w:rsid w:val="00DF2712"/>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741"/>
    <w:rsid w:val="00DF694A"/>
    <w:rsid w:val="00DF6AE5"/>
    <w:rsid w:val="00DF7A14"/>
    <w:rsid w:val="00E006BA"/>
    <w:rsid w:val="00E00ABD"/>
    <w:rsid w:val="00E00CCC"/>
    <w:rsid w:val="00E01006"/>
    <w:rsid w:val="00E0172E"/>
    <w:rsid w:val="00E01BDD"/>
    <w:rsid w:val="00E028D6"/>
    <w:rsid w:val="00E03A97"/>
    <w:rsid w:val="00E03C49"/>
    <w:rsid w:val="00E043CC"/>
    <w:rsid w:val="00E05737"/>
    <w:rsid w:val="00E05B36"/>
    <w:rsid w:val="00E06445"/>
    <w:rsid w:val="00E06783"/>
    <w:rsid w:val="00E06A2A"/>
    <w:rsid w:val="00E07500"/>
    <w:rsid w:val="00E07B57"/>
    <w:rsid w:val="00E10198"/>
    <w:rsid w:val="00E10F61"/>
    <w:rsid w:val="00E1109C"/>
    <w:rsid w:val="00E11384"/>
    <w:rsid w:val="00E114F4"/>
    <w:rsid w:val="00E12729"/>
    <w:rsid w:val="00E1292A"/>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0DB"/>
    <w:rsid w:val="00E271E5"/>
    <w:rsid w:val="00E2728B"/>
    <w:rsid w:val="00E27703"/>
    <w:rsid w:val="00E30225"/>
    <w:rsid w:val="00E30548"/>
    <w:rsid w:val="00E30924"/>
    <w:rsid w:val="00E30B6E"/>
    <w:rsid w:val="00E31251"/>
    <w:rsid w:val="00E3198E"/>
    <w:rsid w:val="00E31AF6"/>
    <w:rsid w:val="00E325EF"/>
    <w:rsid w:val="00E32BC9"/>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2B9E"/>
    <w:rsid w:val="00E431B6"/>
    <w:rsid w:val="00E433E6"/>
    <w:rsid w:val="00E43E0D"/>
    <w:rsid w:val="00E441EB"/>
    <w:rsid w:val="00E442DE"/>
    <w:rsid w:val="00E44AC4"/>
    <w:rsid w:val="00E4533C"/>
    <w:rsid w:val="00E458DB"/>
    <w:rsid w:val="00E45D81"/>
    <w:rsid w:val="00E4600F"/>
    <w:rsid w:val="00E46568"/>
    <w:rsid w:val="00E468E2"/>
    <w:rsid w:val="00E46A3A"/>
    <w:rsid w:val="00E46D21"/>
    <w:rsid w:val="00E46F64"/>
    <w:rsid w:val="00E47565"/>
    <w:rsid w:val="00E505E1"/>
    <w:rsid w:val="00E50C37"/>
    <w:rsid w:val="00E51736"/>
    <w:rsid w:val="00E51853"/>
    <w:rsid w:val="00E52253"/>
    <w:rsid w:val="00E523A9"/>
    <w:rsid w:val="00E53112"/>
    <w:rsid w:val="00E534FF"/>
    <w:rsid w:val="00E538C4"/>
    <w:rsid w:val="00E538CC"/>
    <w:rsid w:val="00E53977"/>
    <w:rsid w:val="00E53D76"/>
    <w:rsid w:val="00E54255"/>
    <w:rsid w:val="00E54AE7"/>
    <w:rsid w:val="00E54E34"/>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904"/>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AFC"/>
    <w:rsid w:val="00E75BFB"/>
    <w:rsid w:val="00E760DE"/>
    <w:rsid w:val="00E761F0"/>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425"/>
    <w:rsid w:val="00E85613"/>
    <w:rsid w:val="00E8563D"/>
    <w:rsid w:val="00E85891"/>
    <w:rsid w:val="00E862FC"/>
    <w:rsid w:val="00E86410"/>
    <w:rsid w:val="00E869D9"/>
    <w:rsid w:val="00E8725B"/>
    <w:rsid w:val="00E8749C"/>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1FDD"/>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C60"/>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DC6"/>
    <w:rsid w:val="00ED1FFA"/>
    <w:rsid w:val="00ED216E"/>
    <w:rsid w:val="00ED2598"/>
    <w:rsid w:val="00ED270D"/>
    <w:rsid w:val="00ED28F8"/>
    <w:rsid w:val="00ED42B4"/>
    <w:rsid w:val="00ED4668"/>
    <w:rsid w:val="00ED4DA7"/>
    <w:rsid w:val="00ED4F8D"/>
    <w:rsid w:val="00ED55CC"/>
    <w:rsid w:val="00ED5DE2"/>
    <w:rsid w:val="00ED5E8D"/>
    <w:rsid w:val="00ED5FCA"/>
    <w:rsid w:val="00ED626D"/>
    <w:rsid w:val="00ED6338"/>
    <w:rsid w:val="00ED64D7"/>
    <w:rsid w:val="00ED6501"/>
    <w:rsid w:val="00ED6A4B"/>
    <w:rsid w:val="00ED71CD"/>
    <w:rsid w:val="00EE001E"/>
    <w:rsid w:val="00EE0322"/>
    <w:rsid w:val="00EE07B5"/>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306"/>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4F26"/>
    <w:rsid w:val="00F05186"/>
    <w:rsid w:val="00F05A64"/>
    <w:rsid w:val="00F05CFD"/>
    <w:rsid w:val="00F06166"/>
    <w:rsid w:val="00F06E2D"/>
    <w:rsid w:val="00F06E31"/>
    <w:rsid w:val="00F06EF9"/>
    <w:rsid w:val="00F076FF"/>
    <w:rsid w:val="00F100BE"/>
    <w:rsid w:val="00F102B3"/>
    <w:rsid w:val="00F106CC"/>
    <w:rsid w:val="00F10AC1"/>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5D7"/>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B25"/>
    <w:rsid w:val="00F55F10"/>
    <w:rsid w:val="00F55FD7"/>
    <w:rsid w:val="00F5690A"/>
    <w:rsid w:val="00F571F5"/>
    <w:rsid w:val="00F57310"/>
    <w:rsid w:val="00F5744E"/>
    <w:rsid w:val="00F60885"/>
    <w:rsid w:val="00F61253"/>
    <w:rsid w:val="00F61615"/>
    <w:rsid w:val="00F617D8"/>
    <w:rsid w:val="00F63428"/>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E9"/>
    <w:rsid w:val="00F72882"/>
    <w:rsid w:val="00F72AFB"/>
    <w:rsid w:val="00F73144"/>
    <w:rsid w:val="00F7317F"/>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7ED"/>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06"/>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844"/>
    <w:rsid w:val="00FA5917"/>
    <w:rsid w:val="00FA5971"/>
    <w:rsid w:val="00FA6188"/>
    <w:rsid w:val="00FA64B2"/>
    <w:rsid w:val="00FA67C4"/>
    <w:rsid w:val="00FA695E"/>
    <w:rsid w:val="00FA70E4"/>
    <w:rsid w:val="00FA70F9"/>
    <w:rsid w:val="00FA744D"/>
    <w:rsid w:val="00FA7C0D"/>
    <w:rsid w:val="00FB034E"/>
    <w:rsid w:val="00FB03EB"/>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324"/>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4AA"/>
    <w:rsid w:val="00FE35AE"/>
    <w:rsid w:val="00FE3B82"/>
    <w:rsid w:val="00FE3C86"/>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6C8BB"/>
  <w15:chartTrackingRefBased/>
  <w15:docId w15:val="{51C03709-DA38-4CC1-B44F-E5E7903FD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34"/>
      </w:numPr>
    </w:pPr>
  </w:style>
  <w:style w:type="numbering" w:customStyle="1" w:styleId="7">
    <w:name w:val="Стиль7"/>
    <w:uiPriority w:val="99"/>
    <w:rsid w:val="00811E9F"/>
    <w:pPr>
      <w:numPr>
        <w:numId w:val="35"/>
      </w:numPr>
    </w:pPr>
  </w:style>
  <w:style w:type="numbering" w:customStyle="1" w:styleId="80">
    <w:name w:val="Стиль8"/>
    <w:uiPriority w:val="99"/>
    <w:rsid w:val="00730266"/>
    <w:pPr>
      <w:numPr>
        <w:numId w:val="36"/>
      </w:numPr>
    </w:pPr>
  </w:style>
  <w:style w:type="numbering" w:customStyle="1" w:styleId="9">
    <w:name w:val="Стиль9"/>
    <w:uiPriority w:val="99"/>
    <w:rsid w:val="00730266"/>
    <w:pPr>
      <w:numPr>
        <w:numId w:val="37"/>
      </w:numPr>
    </w:pPr>
  </w:style>
  <w:style w:type="character" w:customStyle="1" w:styleId="afffffffff1">
    <w:name w:val="коммент"/>
    <w:uiPriority w:val="99"/>
    <w:rsid w:val="00BA4949"/>
    <w:rPr>
      <w:i/>
      <w:iCs w:val="0"/>
      <w:sz w:val="24"/>
      <w:u w:val="single"/>
      <w:shd w:val="clear" w:color="auto" w:fill="FFFF99"/>
    </w:rPr>
  </w:style>
  <w:style w:type="character" w:customStyle="1" w:styleId="af8">
    <w:name w:val="Таблица текст Знак"/>
    <w:link w:val="af7"/>
    <w:locked/>
    <w:rsid w:val="0005646E"/>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23575029">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09769143">
      <w:bodyDiv w:val="1"/>
      <w:marLeft w:val="0"/>
      <w:marRight w:val="0"/>
      <w:marTop w:val="0"/>
      <w:marBottom w:val="0"/>
      <w:divBdr>
        <w:top w:val="none" w:sz="0" w:space="0" w:color="auto"/>
        <w:left w:val="none" w:sz="0" w:space="0" w:color="auto"/>
        <w:bottom w:val="none" w:sz="0" w:space="0" w:color="auto"/>
        <w:right w:val="none" w:sz="0" w:space="0" w:color="auto"/>
      </w:divBdr>
    </w:div>
    <w:div w:id="867832286">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2979799">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66298455">
      <w:bodyDiv w:val="1"/>
      <w:marLeft w:val="0"/>
      <w:marRight w:val="0"/>
      <w:marTop w:val="0"/>
      <w:marBottom w:val="0"/>
      <w:divBdr>
        <w:top w:val="none" w:sz="0" w:space="0" w:color="auto"/>
        <w:left w:val="none" w:sz="0" w:space="0" w:color="auto"/>
        <w:bottom w:val="none" w:sz="0" w:space="0" w:color="auto"/>
        <w:right w:val="none" w:sz="0" w:space="0" w:color="auto"/>
      </w:divBdr>
    </w:div>
    <w:div w:id="1612132292">
      <w:bodyDiv w:val="1"/>
      <w:marLeft w:val="0"/>
      <w:marRight w:val="0"/>
      <w:marTop w:val="0"/>
      <w:marBottom w:val="0"/>
      <w:divBdr>
        <w:top w:val="none" w:sz="0" w:space="0" w:color="auto"/>
        <w:left w:val="none" w:sz="0" w:space="0" w:color="auto"/>
        <w:bottom w:val="none" w:sz="0" w:space="0" w:color="auto"/>
        <w:right w:val="none" w:sz="0" w:space="0" w:color="auto"/>
      </w:divBdr>
    </w:div>
    <w:div w:id="1805660088">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12027186">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estr.digital.gov.ru/reest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c-reestr.digital.gov.ru/rees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0BDF4-9607-41E5-A8E6-7F87BB945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4560</Words>
  <Characters>36239</Characters>
  <Application>Microsoft Office Word</Application>
  <DocSecurity>0</DocSecurity>
  <Lines>301</Lines>
  <Paragraphs>81</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40718</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1966134</vt:i4>
      </vt:variant>
      <vt:variant>
        <vt:i4>302</vt:i4>
      </vt:variant>
      <vt:variant>
        <vt:i4>0</vt:i4>
      </vt:variant>
      <vt:variant>
        <vt:i4>5</vt:i4>
      </vt:variant>
      <vt:variant>
        <vt:lpwstr/>
      </vt:variant>
      <vt:variant>
        <vt:lpwstr>_Toc192063338</vt:lpwstr>
      </vt:variant>
      <vt:variant>
        <vt:i4>1966134</vt:i4>
      </vt:variant>
      <vt:variant>
        <vt:i4>296</vt:i4>
      </vt:variant>
      <vt:variant>
        <vt:i4>0</vt:i4>
      </vt:variant>
      <vt:variant>
        <vt:i4>5</vt:i4>
      </vt:variant>
      <vt:variant>
        <vt:lpwstr/>
      </vt:variant>
      <vt:variant>
        <vt:lpwstr>_Toc192063337</vt:lpwstr>
      </vt:variant>
      <vt:variant>
        <vt:i4>1966134</vt:i4>
      </vt:variant>
      <vt:variant>
        <vt:i4>290</vt:i4>
      </vt:variant>
      <vt:variant>
        <vt:i4>0</vt:i4>
      </vt:variant>
      <vt:variant>
        <vt:i4>5</vt:i4>
      </vt:variant>
      <vt:variant>
        <vt:lpwstr/>
      </vt:variant>
      <vt:variant>
        <vt:lpwstr>_Toc192063336</vt:lpwstr>
      </vt:variant>
      <vt:variant>
        <vt:i4>1966134</vt:i4>
      </vt:variant>
      <vt:variant>
        <vt:i4>284</vt:i4>
      </vt:variant>
      <vt:variant>
        <vt:i4>0</vt:i4>
      </vt:variant>
      <vt:variant>
        <vt:i4>5</vt:i4>
      </vt:variant>
      <vt:variant>
        <vt:lpwstr/>
      </vt:variant>
      <vt:variant>
        <vt:lpwstr>_Toc192063335</vt:lpwstr>
      </vt:variant>
      <vt:variant>
        <vt:i4>1966134</vt:i4>
      </vt:variant>
      <vt:variant>
        <vt:i4>278</vt:i4>
      </vt:variant>
      <vt:variant>
        <vt:i4>0</vt:i4>
      </vt:variant>
      <vt:variant>
        <vt:i4>5</vt:i4>
      </vt:variant>
      <vt:variant>
        <vt:lpwstr/>
      </vt:variant>
      <vt:variant>
        <vt:lpwstr>_Toc192063334</vt:lpwstr>
      </vt:variant>
      <vt:variant>
        <vt:i4>1966134</vt:i4>
      </vt:variant>
      <vt:variant>
        <vt:i4>272</vt:i4>
      </vt:variant>
      <vt:variant>
        <vt:i4>0</vt:i4>
      </vt:variant>
      <vt:variant>
        <vt:i4>5</vt:i4>
      </vt:variant>
      <vt:variant>
        <vt:lpwstr/>
      </vt:variant>
      <vt:variant>
        <vt:lpwstr>_Toc192063333</vt:lpwstr>
      </vt:variant>
      <vt:variant>
        <vt:i4>1966134</vt:i4>
      </vt:variant>
      <vt:variant>
        <vt:i4>266</vt:i4>
      </vt:variant>
      <vt:variant>
        <vt:i4>0</vt:i4>
      </vt:variant>
      <vt:variant>
        <vt:i4>5</vt:i4>
      </vt:variant>
      <vt:variant>
        <vt:lpwstr/>
      </vt:variant>
      <vt:variant>
        <vt:lpwstr>_Toc192063332</vt:lpwstr>
      </vt:variant>
      <vt:variant>
        <vt:i4>1966134</vt:i4>
      </vt:variant>
      <vt:variant>
        <vt:i4>260</vt:i4>
      </vt:variant>
      <vt:variant>
        <vt:i4>0</vt:i4>
      </vt:variant>
      <vt:variant>
        <vt:i4>5</vt:i4>
      </vt:variant>
      <vt:variant>
        <vt:lpwstr/>
      </vt:variant>
      <vt:variant>
        <vt:lpwstr>_Toc192063331</vt:lpwstr>
      </vt:variant>
      <vt:variant>
        <vt:i4>1966134</vt:i4>
      </vt:variant>
      <vt:variant>
        <vt:i4>254</vt:i4>
      </vt:variant>
      <vt:variant>
        <vt:i4>0</vt:i4>
      </vt:variant>
      <vt:variant>
        <vt:i4>5</vt:i4>
      </vt:variant>
      <vt:variant>
        <vt:lpwstr/>
      </vt:variant>
      <vt:variant>
        <vt:lpwstr>_Toc192063330</vt:lpwstr>
      </vt:variant>
      <vt:variant>
        <vt:i4>2031670</vt:i4>
      </vt:variant>
      <vt:variant>
        <vt:i4>248</vt:i4>
      </vt:variant>
      <vt:variant>
        <vt:i4>0</vt:i4>
      </vt:variant>
      <vt:variant>
        <vt:i4>5</vt:i4>
      </vt:variant>
      <vt:variant>
        <vt:lpwstr/>
      </vt:variant>
      <vt:variant>
        <vt:lpwstr>_Toc192063329</vt:lpwstr>
      </vt:variant>
      <vt:variant>
        <vt:i4>2031670</vt:i4>
      </vt:variant>
      <vt:variant>
        <vt:i4>242</vt:i4>
      </vt:variant>
      <vt:variant>
        <vt:i4>0</vt:i4>
      </vt:variant>
      <vt:variant>
        <vt:i4>5</vt:i4>
      </vt:variant>
      <vt:variant>
        <vt:lpwstr/>
      </vt:variant>
      <vt:variant>
        <vt:lpwstr>_Toc192063328</vt:lpwstr>
      </vt:variant>
      <vt:variant>
        <vt:i4>2031670</vt:i4>
      </vt:variant>
      <vt:variant>
        <vt:i4>236</vt:i4>
      </vt:variant>
      <vt:variant>
        <vt:i4>0</vt:i4>
      </vt:variant>
      <vt:variant>
        <vt:i4>5</vt:i4>
      </vt:variant>
      <vt:variant>
        <vt:lpwstr/>
      </vt:variant>
      <vt:variant>
        <vt:lpwstr>_Toc192063327</vt:lpwstr>
      </vt:variant>
      <vt:variant>
        <vt:i4>2031670</vt:i4>
      </vt:variant>
      <vt:variant>
        <vt:i4>230</vt:i4>
      </vt:variant>
      <vt:variant>
        <vt:i4>0</vt:i4>
      </vt:variant>
      <vt:variant>
        <vt:i4>5</vt:i4>
      </vt:variant>
      <vt:variant>
        <vt:lpwstr/>
      </vt:variant>
      <vt:variant>
        <vt:lpwstr>_Toc192063326</vt:lpwstr>
      </vt:variant>
      <vt:variant>
        <vt:i4>2031670</vt:i4>
      </vt:variant>
      <vt:variant>
        <vt:i4>224</vt:i4>
      </vt:variant>
      <vt:variant>
        <vt:i4>0</vt:i4>
      </vt:variant>
      <vt:variant>
        <vt:i4>5</vt:i4>
      </vt:variant>
      <vt:variant>
        <vt:lpwstr/>
      </vt:variant>
      <vt:variant>
        <vt:lpwstr>_Toc192063325</vt:lpwstr>
      </vt:variant>
      <vt:variant>
        <vt:i4>2031670</vt:i4>
      </vt:variant>
      <vt:variant>
        <vt:i4>218</vt:i4>
      </vt:variant>
      <vt:variant>
        <vt:i4>0</vt:i4>
      </vt:variant>
      <vt:variant>
        <vt:i4>5</vt:i4>
      </vt:variant>
      <vt:variant>
        <vt:lpwstr/>
      </vt:variant>
      <vt:variant>
        <vt:lpwstr>_Toc192063324</vt:lpwstr>
      </vt:variant>
      <vt:variant>
        <vt:i4>2031670</vt:i4>
      </vt:variant>
      <vt:variant>
        <vt:i4>212</vt:i4>
      </vt:variant>
      <vt:variant>
        <vt:i4>0</vt:i4>
      </vt:variant>
      <vt:variant>
        <vt:i4>5</vt:i4>
      </vt:variant>
      <vt:variant>
        <vt:lpwstr/>
      </vt:variant>
      <vt:variant>
        <vt:lpwstr>_Toc192063323</vt:lpwstr>
      </vt:variant>
      <vt:variant>
        <vt:i4>2031670</vt:i4>
      </vt:variant>
      <vt:variant>
        <vt:i4>206</vt:i4>
      </vt:variant>
      <vt:variant>
        <vt:i4>0</vt:i4>
      </vt:variant>
      <vt:variant>
        <vt:i4>5</vt:i4>
      </vt:variant>
      <vt:variant>
        <vt:lpwstr/>
      </vt:variant>
      <vt:variant>
        <vt:lpwstr>_Toc192063322</vt:lpwstr>
      </vt:variant>
      <vt:variant>
        <vt:i4>2031670</vt:i4>
      </vt:variant>
      <vt:variant>
        <vt:i4>200</vt:i4>
      </vt:variant>
      <vt:variant>
        <vt:i4>0</vt:i4>
      </vt:variant>
      <vt:variant>
        <vt:i4>5</vt:i4>
      </vt:variant>
      <vt:variant>
        <vt:lpwstr/>
      </vt:variant>
      <vt:variant>
        <vt:lpwstr>_Toc192063321</vt:lpwstr>
      </vt:variant>
      <vt:variant>
        <vt:i4>2031670</vt:i4>
      </vt:variant>
      <vt:variant>
        <vt:i4>194</vt:i4>
      </vt:variant>
      <vt:variant>
        <vt:i4>0</vt:i4>
      </vt:variant>
      <vt:variant>
        <vt:i4>5</vt:i4>
      </vt:variant>
      <vt:variant>
        <vt:lpwstr/>
      </vt:variant>
      <vt:variant>
        <vt:lpwstr>_Toc192063320</vt:lpwstr>
      </vt:variant>
      <vt:variant>
        <vt:i4>1835062</vt:i4>
      </vt:variant>
      <vt:variant>
        <vt:i4>188</vt:i4>
      </vt:variant>
      <vt:variant>
        <vt:i4>0</vt:i4>
      </vt:variant>
      <vt:variant>
        <vt:i4>5</vt:i4>
      </vt:variant>
      <vt:variant>
        <vt:lpwstr/>
      </vt:variant>
      <vt:variant>
        <vt:lpwstr>_Toc192063319</vt:lpwstr>
      </vt:variant>
      <vt:variant>
        <vt:i4>1835062</vt:i4>
      </vt:variant>
      <vt:variant>
        <vt:i4>182</vt:i4>
      </vt:variant>
      <vt:variant>
        <vt:i4>0</vt:i4>
      </vt:variant>
      <vt:variant>
        <vt:i4>5</vt:i4>
      </vt:variant>
      <vt:variant>
        <vt:lpwstr/>
      </vt:variant>
      <vt:variant>
        <vt:lpwstr>_Toc192063318</vt:lpwstr>
      </vt:variant>
      <vt:variant>
        <vt:i4>1835062</vt:i4>
      </vt:variant>
      <vt:variant>
        <vt:i4>176</vt:i4>
      </vt:variant>
      <vt:variant>
        <vt:i4>0</vt:i4>
      </vt:variant>
      <vt:variant>
        <vt:i4>5</vt:i4>
      </vt:variant>
      <vt:variant>
        <vt:lpwstr/>
      </vt:variant>
      <vt:variant>
        <vt:lpwstr>_Toc192063317</vt:lpwstr>
      </vt:variant>
      <vt:variant>
        <vt:i4>1835062</vt:i4>
      </vt:variant>
      <vt:variant>
        <vt:i4>170</vt:i4>
      </vt:variant>
      <vt:variant>
        <vt:i4>0</vt:i4>
      </vt:variant>
      <vt:variant>
        <vt:i4>5</vt:i4>
      </vt:variant>
      <vt:variant>
        <vt:lpwstr/>
      </vt:variant>
      <vt:variant>
        <vt:lpwstr>_Toc192063316</vt:lpwstr>
      </vt:variant>
      <vt:variant>
        <vt:i4>1835062</vt:i4>
      </vt:variant>
      <vt:variant>
        <vt:i4>164</vt:i4>
      </vt:variant>
      <vt:variant>
        <vt:i4>0</vt:i4>
      </vt:variant>
      <vt:variant>
        <vt:i4>5</vt:i4>
      </vt:variant>
      <vt:variant>
        <vt:lpwstr/>
      </vt:variant>
      <vt:variant>
        <vt:lpwstr>_Toc192063315</vt:lpwstr>
      </vt:variant>
      <vt:variant>
        <vt:i4>1835062</vt:i4>
      </vt:variant>
      <vt:variant>
        <vt:i4>158</vt:i4>
      </vt:variant>
      <vt:variant>
        <vt:i4>0</vt:i4>
      </vt:variant>
      <vt:variant>
        <vt:i4>5</vt:i4>
      </vt:variant>
      <vt:variant>
        <vt:lpwstr/>
      </vt:variant>
      <vt:variant>
        <vt:lpwstr>_Toc192063314</vt:lpwstr>
      </vt:variant>
      <vt:variant>
        <vt:i4>1835062</vt:i4>
      </vt:variant>
      <vt:variant>
        <vt:i4>152</vt:i4>
      </vt:variant>
      <vt:variant>
        <vt:i4>0</vt:i4>
      </vt:variant>
      <vt:variant>
        <vt:i4>5</vt:i4>
      </vt:variant>
      <vt:variant>
        <vt:lpwstr/>
      </vt:variant>
      <vt:variant>
        <vt:lpwstr>_Toc192063313</vt:lpwstr>
      </vt:variant>
      <vt:variant>
        <vt:i4>1835062</vt:i4>
      </vt:variant>
      <vt:variant>
        <vt:i4>146</vt:i4>
      </vt:variant>
      <vt:variant>
        <vt:i4>0</vt:i4>
      </vt:variant>
      <vt:variant>
        <vt:i4>5</vt:i4>
      </vt:variant>
      <vt:variant>
        <vt:lpwstr/>
      </vt:variant>
      <vt:variant>
        <vt:lpwstr>_Toc192063312</vt:lpwstr>
      </vt:variant>
      <vt:variant>
        <vt:i4>1835062</vt:i4>
      </vt:variant>
      <vt:variant>
        <vt:i4>140</vt:i4>
      </vt:variant>
      <vt:variant>
        <vt:i4>0</vt:i4>
      </vt:variant>
      <vt:variant>
        <vt:i4>5</vt:i4>
      </vt:variant>
      <vt:variant>
        <vt:lpwstr/>
      </vt:variant>
      <vt:variant>
        <vt:lpwstr>_Toc192063311</vt:lpwstr>
      </vt:variant>
      <vt:variant>
        <vt:i4>1835062</vt:i4>
      </vt:variant>
      <vt:variant>
        <vt:i4>134</vt:i4>
      </vt:variant>
      <vt:variant>
        <vt:i4>0</vt:i4>
      </vt:variant>
      <vt:variant>
        <vt:i4>5</vt:i4>
      </vt:variant>
      <vt:variant>
        <vt:lpwstr/>
      </vt:variant>
      <vt:variant>
        <vt:lpwstr>_Toc192063310</vt:lpwstr>
      </vt:variant>
      <vt:variant>
        <vt:i4>1900598</vt:i4>
      </vt:variant>
      <vt:variant>
        <vt:i4>128</vt:i4>
      </vt:variant>
      <vt:variant>
        <vt:i4>0</vt:i4>
      </vt:variant>
      <vt:variant>
        <vt:i4>5</vt:i4>
      </vt:variant>
      <vt:variant>
        <vt:lpwstr/>
      </vt:variant>
      <vt:variant>
        <vt:lpwstr>_Toc192063309</vt:lpwstr>
      </vt:variant>
      <vt:variant>
        <vt:i4>1900598</vt:i4>
      </vt:variant>
      <vt:variant>
        <vt:i4>122</vt:i4>
      </vt:variant>
      <vt:variant>
        <vt:i4>0</vt:i4>
      </vt:variant>
      <vt:variant>
        <vt:i4>5</vt:i4>
      </vt:variant>
      <vt:variant>
        <vt:lpwstr/>
      </vt:variant>
      <vt:variant>
        <vt:lpwstr>_Toc192063308</vt:lpwstr>
      </vt:variant>
      <vt:variant>
        <vt:i4>1900598</vt:i4>
      </vt:variant>
      <vt:variant>
        <vt:i4>116</vt:i4>
      </vt:variant>
      <vt:variant>
        <vt:i4>0</vt:i4>
      </vt:variant>
      <vt:variant>
        <vt:i4>5</vt:i4>
      </vt:variant>
      <vt:variant>
        <vt:lpwstr/>
      </vt:variant>
      <vt:variant>
        <vt:lpwstr>_Toc192063307</vt:lpwstr>
      </vt:variant>
      <vt:variant>
        <vt:i4>1900598</vt:i4>
      </vt:variant>
      <vt:variant>
        <vt:i4>110</vt:i4>
      </vt:variant>
      <vt:variant>
        <vt:i4>0</vt:i4>
      </vt:variant>
      <vt:variant>
        <vt:i4>5</vt:i4>
      </vt:variant>
      <vt:variant>
        <vt:lpwstr/>
      </vt:variant>
      <vt:variant>
        <vt:lpwstr>_Toc192063306</vt:lpwstr>
      </vt:variant>
      <vt:variant>
        <vt:i4>1900598</vt:i4>
      </vt:variant>
      <vt:variant>
        <vt:i4>104</vt:i4>
      </vt:variant>
      <vt:variant>
        <vt:i4>0</vt:i4>
      </vt:variant>
      <vt:variant>
        <vt:i4>5</vt:i4>
      </vt:variant>
      <vt:variant>
        <vt:lpwstr/>
      </vt:variant>
      <vt:variant>
        <vt:lpwstr>_Toc192063305</vt:lpwstr>
      </vt:variant>
      <vt:variant>
        <vt:i4>1900598</vt:i4>
      </vt:variant>
      <vt:variant>
        <vt:i4>98</vt:i4>
      </vt:variant>
      <vt:variant>
        <vt:i4>0</vt:i4>
      </vt:variant>
      <vt:variant>
        <vt:i4>5</vt:i4>
      </vt:variant>
      <vt:variant>
        <vt:lpwstr/>
      </vt:variant>
      <vt:variant>
        <vt:lpwstr>_Toc192063304</vt:lpwstr>
      </vt:variant>
      <vt:variant>
        <vt:i4>1900598</vt:i4>
      </vt:variant>
      <vt:variant>
        <vt:i4>92</vt:i4>
      </vt:variant>
      <vt:variant>
        <vt:i4>0</vt:i4>
      </vt:variant>
      <vt:variant>
        <vt:i4>5</vt:i4>
      </vt:variant>
      <vt:variant>
        <vt:lpwstr/>
      </vt:variant>
      <vt:variant>
        <vt:lpwstr>_Toc192063303</vt:lpwstr>
      </vt:variant>
      <vt:variant>
        <vt:i4>1900598</vt:i4>
      </vt:variant>
      <vt:variant>
        <vt:i4>86</vt:i4>
      </vt:variant>
      <vt:variant>
        <vt:i4>0</vt:i4>
      </vt:variant>
      <vt:variant>
        <vt:i4>5</vt:i4>
      </vt:variant>
      <vt:variant>
        <vt:lpwstr/>
      </vt:variant>
      <vt:variant>
        <vt:lpwstr>_Toc192063302</vt:lpwstr>
      </vt:variant>
      <vt:variant>
        <vt:i4>1900598</vt:i4>
      </vt:variant>
      <vt:variant>
        <vt:i4>80</vt:i4>
      </vt:variant>
      <vt:variant>
        <vt:i4>0</vt:i4>
      </vt:variant>
      <vt:variant>
        <vt:i4>5</vt:i4>
      </vt:variant>
      <vt:variant>
        <vt:lpwstr/>
      </vt:variant>
      <vt:variant>
        <vt:lpwstr>_Toc192063301</vt:lpwstr>
      </vt:variant>
      <vt:variant>
        <vt:i4>1900598</vt:i4>
      </vt:variant>
      <vt:variant>
        <vt:i4>74</vt:i4>
      </vt:variant>
      <vt:variant>
        <vt:i4>0</vt:i4>
      </vt:variant>
      <vt:variant>
        <vt:i4>5</vt:i4>
      </vt:variant>
      <vt:variant>
        <vt:lpwstr/>
      </vt:variant>
      <vt:variant>
        <vt:lpwstr>_Toc192063300</vt:lpwstr>
      </vt:variant>
      <vt:variant>
        <vt:i4>1310775</vt:i4>
      </vt:variant>
      <vt:variant>
        <vt:i4>68</vt:i4>
      </vt:variant>
      <vt:variant>
        <vt:i4>0</vt:i4>
      </vt:variant>
      <vt:variant>
        <vt:i4>5</vt:i4>
      </vt:variant>
      <vt:variant>
        <vt:lpwstr/>
      </vt:variant>
      <vt:variant>
        <vt:lpwstr>_Toc192063299</vt:lpwstr>
      </vt:variant>
      <vt:variant>
        <vt:i4>1310775</vt:i4>
      </vt:variant>
      <vt:variant>
        <vt:i4>62</vt:i4>
      </vt:variant>
      <vt:variant>
        <vt:i4>0</vt:i4>
      </vt:variant>
      <vt:variant>
        <vt:i4>5</vt:i4>
      </vt:variant>
      <vt:variant>
        <vt:lpwstr/>
      </vt:variant>
      <vt:variant>
        <vt:lpwstr>_Toc192063298</vt:lpwstr>
      </vt:variant>
      <vt:variant>
        <vt:i4>1310775</vt:i4>
      </vt:variant>
      <vt:variant>
        <vt:i4>56</vt:i4>
      </vt:variant>
      <vt:variant>
        <vt:i4>0</vt:i4>
      </vt:variant>
      <vt:variant>
        <vt:i4>5</vt:i4>
      </vt:variant>
      <vt:variant>
        <vt:lpwstr/>
      </vt:variant>
      <vt:variant>
        <vt:lpwstr>_Toc192063297</vt:lpwstr>
      </vt:variant>
      <vt:variant>
        <vt:i4>1310775</vt:i4>
      </vt:variant>
      <vt:variant>
        <vt:i4>50</vt:i4>
      </vt:variant>
      <vt:variant>
        <vt:i4>0</vt:i4>
      </vt:variant>
      <vt:variant>
        <vt:i4>5</vt:i4>
      </vt:variant>
      <vt:variant>
        <vt:lpwstr/>
      </vt:variant>
      <vt:variant>
        <vt:lpwstr>_Toc192063296</vt:lpwstr>
      </vt:variant>
      <vt:variant>
        <vt:i4>1310775</vt:i4>
      </vt:variant>
      <vt:variant>
        <vt:i4>44</vt:i4>
      </vt:variant>
      <vt:variant>
        <vt:i4>0</vt:i4>
      </vt:variant>
      <vt:variant>
        <vt:i4>5</vt:i4>
      </vt:variant>
      <vt:variant>
        <vt:lpwstr/>
      </vt:variant>
      <vt:variant>
        <vt:lpwstr>_Toc192063295</vt:lpwstr>
      </vt:variant>
      <vt:variant>
        <vt:i4>1310775</vt:i4>
      </vt:variant>
      <vt:variant>
        <vt:i4>38</vt:i4>
      </vt:variant>
      <vt:variant>
        <vt:i4>0</vt:i4>
      </vt:variant>
      <vt:variant>
        <vt:i4>5</vt:i4>
      </vt:variant>
      <vt:variant>
        <vt:lpwstr/>
      </vt:variant>
      <vt:variant>
        <vt:lpwstr>_Toc192063294</vt:lpwstr>
      </vt:variant>
      <vt:variant>
        <vt:i4>1310775</vt:i4>
      </vt:variant>
      <vt:variant>
        <vt:i4>32</vt:i4>
      </vt:variant>
      <vt:variant>
        <vt:i4>0</vt:i4>
      </vt:variant>
      <vt:variant>
        <vt:i4>5</vt:i4>
      </vt:variant>
      <vt:variant>
        <vt:lpwstr/>
      </vt:variant>
      <vt:variant>
        <vt:lpwstr>_Toc192063293</vt:lpwstr>
      </vt:variant>
      <vt:variant>
        <vt:i4>1310775</vt:i4>
      </vt:variant>
      <vt:variant>
        <vt:i4>26</vt:i4>
      </vt:variant>
      <vt:variant>
        <vt:i4>0</vt:i4>
      </vt:variant>
      <vt:variant>
        <vt:i4>5</vt:i4>
      </vt:variant>
      <vt:variant>
        <vt:lpwstr/>
      </vt:variant>
      <vt:variant>
        <vt:lpwstr>_Toc192063292</vt:lpwstr>
      </vt:variant>
      <vt:variant>
        <vt:i4>1310775</vt:i4>
      </vt:variant>
      <vt:variant>
        <vt:i4>20</vt:i4>
      </vt:variant>
      <vt:variant>
        <vt:i4>0</vt:i4>
      </vt:variant>
      <vt:variant>
        <vt:i4>5</vt:i4>
      </vt:variant>
      <vt:variant>
        <vt:lpwstr/>
      </vt:variant>
      <vt:variant>
        <vt:lpwstr>_Toc192063291</vt:lpwstr>
      </vt:variant>
      <vt:variant>
        <vt:i4>1310775</vt:i4>
      </vt:variant>
      <vt:variant>
        <vt:i4>14</vt:i4>
      </vt:variant>
      <vt:variant>
        <vt:i4>0</vt:i4>
      </vt:variant>
      <vt:variant>
        <vt:i4>5</vt:i4>
      </vt:variant>
      <vt:variant>
        <vt:lpwstr/>
      </vt:variant>
      <vt:variant>
        <vt:lpwstr>_Toc192063290</vt:lpwstr>
      </vt:variant>
      <vt:variant>
        <vt:i4>1376311</vt:i4>
      </vt:variant>
      <vt:variant>
        <vt:i4>8</vt:i4>
      </vt:variant>
      <vt:variant>
        <vt:i4>0</vt:i4>
      </vt:variant>
      <vt:variant>
        <vt:i4>5</vt:i4>
      </vt:variant>
      <vt:variant>
        <vt:lpwstr/>
      </vt:variant>
      <vt:variant>
        <vt:lpwstr>_Toc192063289</vt:lpwstr>
      </vt:variant>
      <vt:variant>
        <vt:i4>1376311</vt:i4>
      </vt:variant>
      <vt:variant>
        <vt:i4>2</vt:i4>
      </vt:variant>
      <vt:variant>
        <vt:i4>0</vt:i4>
      </vt:variant>
      <vt:variant>
        <vt:i4>5</vt:i4>
      </vt:variant>
      <vt:variant>
        <vt:lpwstr/>
      </vt:variant>
      <vt:variant>
        <vt:lpwstr>_Toc192063288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Юдин Алексей Владимирович</cp:lastModifiedBy>
  <cp:revision>12</cp:revision>
  <cp:lastPrinted>2019-01-21T14:01:00Z</cp:lastPrinted>
  <dcterms:created xsi:type="dcterms:W3CDTF">2025-08-21T14:18:00Z</dcterms:created>
  <dcterms:modified xsi:type="dcterms:W3CDTF">2026-02-16T07:33:00Z</dcterms:modified>
</cp:coreProperties>
</file>